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3552"/>
        <w:gridCol w:w="3552"/>
        <w:gridCol w:w="3552"/>
      </w:tblGrid>
      <w:tr w:rsidR="00E724AD" w14:paraId="234C45AE" w14:textId="77777777">
        <w:trPr>
          <w:cantSplit/>
          <w:jc w:val="center"/>
        </w:trPr>
        <w:tc>
          <w:tcPr>
            <w:tcW w:w="355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417EBF4A" w14:textId="77777777" w:rsidR="00E724AD" w:rsidRDefault="00000000">
            <w:pPr>
              <w:spacing w:after="0"/>
              <w:jc w:val="center"/>
            </w:pPr>
            <w:r>
              <w:rPr>
                <w:noProof/>
              </w:rPr>
              <w:drawing>
                <wp:inline distT="0" distB="0" distL="0" distR="0" wp14:anchorId="0126DB23" wp14:editId="4AB18889">
                  <wp:extent cx="1874519" cy="700309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OBIERNO_CHIHUAHUA.pn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4519" cy="7003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5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367D5825" w14:textId="77777777" w:rsidR="00E724AD" w:rsidRDefault="00000000">
            <w:pPr>
              <w:spacing w:after="0"/>
              <w:jc w:val="center"/>
            </w:pPr>
            <w:r>
              <w:rPr>
                <w:noProof/>
              </w:rPr>
              <w:drawing>
                <wp:inline distT="0" distB="0" distL="0" distR="0" wp14:anchorId="17CFB9CD" wp14:editId="1717BE19">
                  <wp:extent cx="1463040" cy="841337"/>
                  <wp:effectExtent l="0" t="0" r="0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IC.pn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3040" cy="8413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5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01AB4A41" w14:textId="77777777" w:rsidR="00E724AD" w:rsidRDefault="00000000">
            <w:pPr>
              <w:spacing w:after="0"/>
              <w:jc w:val="center"/>
            </w:pPr>
            <w:r>
              <w:rPr>
                <w:noProof/>
              </w:rPr>
              <w:drawing>
                <wp:inline distT="0" distB="0" distL="0" distR="0" wp14:anchorId="04E489A5" wp14:editId="4E813A22">
                  <wp:extent cx="1874519" cy="1142686"/>
                  <wp:effectExtent l="0" t="0" r="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LOGO_FECI_2026.pn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4519" cy="11426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019E22E" w14:textId="77777777" w:rsidR="00E724AD" w:rsidRPr="0003152A" w:rsidRDefault="00000000">
      <w:pPr>
        <w:spacing w:before="40" w:after="0"/>
        <w:jc w:val="center"/>
        <w:rPr>
          <w:lang w:val="es-MX"/>
        </w:rPr>
      </w:pPr>
      <w:r w:rsidRPr="0003152A">
        <w:rPr>
          <w:b/>
          <w:color w:val="A50F78"/>
          <w:sz w:val="18"/>
          <w:lang w:val="es-MX"/>
        </w:rPr>
        <w:t>FECI-2026 · FORMATO 7</w:t>
      </w:r>
    </w:p>
    <w:p w14:paraId="3C06D182" w14:textId="77777777" w:rsidR="00E724AD" w:rsidRPr="0003152A" w:rsidRDefault="00000000">
      <w:pPr>
        <w:spacing w:after="20"/>
        <w:jc w:val="center"/>
        <w:rPr>
          <w:lang w:val="es-MX"/>
        </w:rPr>
      </w:pPr>
      <w:r w:rsidRPr="0003152A">
        <w:rPr>
          <w:b/>
          <w:color w:val="6A1B9A"/>
          <w:sz w:val="30"/>
          <w:lang w:val="es-MX"/>
        </w:rPr>
        <w:t>Proyecto de Continuidad</w:t>
      </w:r>
    </w:p>
    <w:p w14:paraId="3BEE4157" w14:textId="77777777" w:rsidR="007A695C" w:rsidRDefault="00000000">
      <w:pPr>
        <w:spacing w:after="80"/>
        <w:jc w:val="center"/>
        <w:rPr>
          <w:i/>
          <w:color w:val="4B5563"/>
          <w:sz w:val="17"/>
          <w:lang w:val="es-MX"/>
        </w:rPr>
      </w:pPr>
      <w:r w:rsidRPr="0003152A">
        <w:rPr>
          <w:i/>
          <w:color w:val="4B5563"/>
          <w:sz w:val="17"/>
          <w:lang w:val="es-MX"/>
        </w:rPr>
        <w:t>Para proyectos que retoman una investigación previa y presentan trabajo nuevo, claramente diferenciable, durante la edición 2026</w:t>
      </w:r>
      <w:r w:rsidR="007A695C">
        <w:rPr>
          <w:i/>
          <w:color w:val="4B5563"/>
          <w:sz w:val="17"/>
          <w:lang w:val="es-MX"/>
        </w:rPr>
        <w:t>.</w:t>
      </w:r>
    </w:p>
    <w:p w14:paraId="6CA0370C" w14:textId="6EDB49D7" w:rsidR="00E724AD" w:rsidRPr="0003152A" w:rsidRDefault="007A695C">
      <w:pPr>
        <w:spacing w:after="80"/>
        <w:jc w:val="center"/>
        <w:rPr>
          <w:lang w:val="es-MX"/>
        </w:rPr>
      </w:pPr>
      <w:r w:rsidRPr="007A695C">
        <w:rPr>
          <w:lang w:val="es-MX"/>
        </w:rPr>
        <w:t xml:space="preserve"> </w:t>
      </w:r>
      <w:r w:rsidRPr="007A695C">
        <w:rPr>
          <w:i/>
          <w:color w:val="4B5563"/>
          <w:sz w:val="17"/>
          <w:lang w:val="es-MX"/>
        </w:rPr>
        <w:t xml:space="preserve">Este formato debe ser acompañado por el Formato de proyectos de Ciencias/Ingenierías del año </w:t>
      </w:r>
      <w:r w:rsidRPr="007A695C">
        <w:rPr>
          <w:i/>
          <w:color w:val="4B5563"/>
          <w:sz w:val="17"/>
          <w:lang w:val="es-MX"/>
        </w:rPr>
        <w:t>anterior.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0656"/>
      </w:tblGrid>
      <w:tr w:rsidR="00E724AD" w:rsidRPr="0003152A" w14:paraId="3DAF2B5F" w14:textId="77777777">
        <w:trPr>
          <w:cantSplit/>
          <w:jc w:val="center"/>
        </w:trPr>
        <w:tc>
          <w:tcPr>
            <w:tcW w:w="10656" w:type="dxa"/>
            <w:tcBorders>
              <w:top w:val="single" w:sz="5" w:space="0" w:color="D9C6EA"/>
              <w:left w:val="single" w:sz="5" w:space="0" w:color="D9C6EA"/>
              <w:bottom w:val="single" w:sz="5" w:space="0" w:color="D9C6EA"/>
              <w:right w:val="single" w:sz="5" w:space="0" w:color="D9C6EA"/>
            </w:tcBorders>
            <w:shd w:val="clear" w:color="auto" w:fill="F3ECF8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3AA880AA" w14:textId="77777777" w:rsidR="005436E9" w:rsidRPr="007A695C" w:rsidRDefault="005436E9" w:rsidP="005436E9">
            <w:pPr>
              <w:spacing w:line="276" w:lineRule="auto"/>
              <w:jc w:val="both"/>
              <w:rPr>
                <w:rFonts w:cs="Arial"/>
                <w:sz w:val="18"/>
                <w:szCs w:val="18"/>
                <w:lang w:val="es-ES"/>
              </w:rPr>
            </w:pPr>
            <w:r w:rsidRPr="007A695C">
              <w:rPr>
                <w:rFonts w:cs="Arial"/>
                <w:sz w:val="18"/>
                <w:szCs w:val="18"/>
                <w:lang w:val="es-ES"/>
              </w:rPr>
              <w:t>Instrucciones de llenado y entrega</w:t>
            </w:r>
          </w:p>
          <w:p w14:paraId="6D5CBEFD" w14:textId="77777777" w:rsidR="005436E9" w:rsidRPr="007A695C" w:rsidRDefault="005436E9" w:rsidP="005436E9">
            <w:pPr>
              <w:spacing w:line="276" w:lineRule="auto"/>
              <w:jc w:val="both"/>
              <w:rPr>
                <w:rFonts w:cs="Arial"/>
                <w:sz w:val="18"/>
                <w:szCs w:val="18"/>
                <w:lang w:val="es-ES"/>
              </w:rPr>
            </w:pPr>
            <w:r w:rsidRPr="007A695C">
              <w:rPr>
                <w:rFonts w:cs="Arial"/>
                <w:sz w:val="18"/>
                <w:szCs w:val="18"/>
                <w:lang w:val="es-ES"/>
              </w:rPr>
              <w:t>Este formato es requerido para todos aquellos proyectos que representan una continuación o progresión en el mismo campo de estudio que un proyecto desarrollado en años anteriores.</w:t>
            </w:r>
          </w:p>
          <w:p w14:paraId="1A17E9D2" w14:textId="77777777" w:rsidR="005436E9" w:rsidRPr="007A695C" w:rsidRDefault="005436E9" w:rsidP="005436E9">
            <w:pPr>
              <w:pStyle w:val="Prrafodelista"/>
              <w:numPr>
                <w:ilvl w:val="0"/>
                <w:numId w:val="10"/>
              </w:numPr>
              <w:spacing w:after="0" w:line="276" w:lineRule="auto"/>
              <w:ind w:left="454"/>
              <w:jc w:val="both"/>
              <w:rPr>
                <w:rFonts w:cs="Arial"/>
                <w:sz w:val="18"/>
                <w:szCs w:val="18"/>
                <w:lang w:val="es-ES"/>
              </w:rPr>
            </w:pPr>
            <w:r w:rsidRPr="007A695C">
              <w:rPr>
                <w:rFonts w:cs="Arial"/>
                <w:sz w:val="18"/>
                <w:szCs w:val="18"/>
                <w:lang w:val="es-ES"/>
              </w:rPr>
              <w:t>Responsable del llenado: el estudiante líder debe completar este documento, asegurándose de explicar claramente los avances y cambios realizados.</w:t>
            </w:r>
          </w:p>
          <w:p w14:paraId="2271E526" w14:textId="77777777" w:rsidR="005436E9" w:rsidRPr="007A695C" w:rsidRDefault="005436E9" w:rsidP="005436E9">
            <w:pPr>
              <w:pStyle w:val="Prrafodelista"/>
              <w:numPr>
                <w:ilvl w:val="0"/>
                <w:numId w:val="10"/>
              </w:numPr>
              <w:spacing w:after="0" w:line="276" w:lineRule="auto"/>
              <w:ind w:left="454"/>
              <w:jc w:val="both"/>
              <w:rPr>
                <w:rFonts w:cs="Arial"/>
                <w:sz w:val="18"/>
                <w:szCs w:val="18"/>
                <w:lang w:val="es-ES"/>
              </w:rPr>
            </w:pPr>
            <w:r w:rsidRPr="007A695C">
              <w:rPr>
                <w:rFonts w:cs="Arial"/>
                <w:sz w:val="18"/>
                <w:szCs w:val="18"/>
                <w:lang w:val="es-ES"/>
              </w:rPr>
              <w:t>Restricción temporal: es obligatorio que la investigación previa no sea anterior al año 2022.</w:t>
            </w:r>
          </w:p>
          <w:p w14:paraId="06709DB4" w14:textId="77777777" w:rsidR="005436E9" w:rsidRPr="007A695C" w:rsidRDefault="005436E9" w:rsidP="005436E9">
            <w:pPr>
              <w:pStyle w:val="Prrafodelista"/>
              <w:numPr>
                <w:ilvl w:val="0"/>
                <w:numId w:val="10"/>
              </w:numPr>
              <w:spacing w:after="0" w:line="276" w:lineRule="auto"/>
              <w:ind w:left="454"/>
              <w:jc w:val="both"/>
              <w:rPr>
                <w:rFonts w:cs="Arial"/>
                <w:sz w:val="18"/>
                <w:szCs w:val="18"/>
                <w:lang w:val="es-ES"/>
              </w:rPr>
            </w:pPr>
            <w:r w:rsidRPr="007A695C">
              <w:rPr>
                <w:rFonts w:cs="Arial"/>
                <w:sz w:val="18"/>
                <w:szCs w:val="18"/>
                <w:lang w:val="es-ES"/>
              </w:rPr>
              <w:t>Documentación: este formato debe ser acompañado obligatoriamente por el Resumen y el Formato de proyectos de Ciencias/Ingenierías del año anterior.</w:t>
            </w:r>
          </w:p>
          <w:p w14:paraId="295EAD07" w14:textId="77777777" w:rsidR="005436E9" w:rsidRPr="007A695C" w:rsidRDefault="005436E9" w:rsidP="005436E9">
            <w:pPr>
              <w:pStyle w:val="Prrafodelista"/>
              <w:numPr>
                <w:ilvl w:val="0"/>
                <w:numId w:val="10"/>
              </w:numPr>
              <w:spacing w:after="0" w:line="276" w:lineRule="auto"/>
              <w:ind w:left="454"/>
              <w:jc w:val="both"/>
              <w:rPr>
                <w:rFonts w:cs="Arial"/>
                <w:sz w:val="18"/>
                <w:szCs w:val="18"/>
                <w:lang w:val="es-ES"/>
              </w:rPr>
            </w:pPr>
            <w:r w:rsidRPr="007A695C">
              <w:rPr>
                <w:rFonts w:cs="Arial"/>
                <w:sz w:val="18"/>
                <w:szCs w:val="18"/>
                <w:lang w:val="es-ES"/>
              </w:rPr>
              <w:t>Firma: Se aceptan firmas autógrafas (impresa, firmada y escaneada) o firmas digitales/electrónicas pegadas en el espacio correspondiente.</w:t>
            </w:r>
          </w:p>
          <w:p w14:paraId="3020A695" w14:textId="77777777" w:rsidR="005436E9" w:rsidRPr="007A695C" w:rsidRDefault="005436E9" w:rsidP="005436E9">
            <w:pPr>
              <w:pStyle w:val="Prrafodelista"/>
              <w:numPr>
                <w:ilvl w:val="0"/>
                <w:numId w:val="10"/>
              </w:numPr>
              <w:spacing w:after="0" w:line="276" w:lineRule="auto"/>
              <w:ind w:left="454"/>
              <w:jc w:val="both"/>
              <w:rPr>
                <w:rFonts w:cs="Arial"/>
                <w:sz w:val="18"/>
                <w:szCs w:val="18"/>
                <w:lang w:val="es-ES"/>
              </w:rPr>
            </w:pPr>
            <w:r w:rsidRPr="007A695C">
              <w:rPr>
                <w:rFonts w:cs="Arial"/>
                <w:sz w:val="18"/>
                <w:szCs w:val="18"/>
                <w:lang w:val="es-ES"/>
              </w:rPr>
              <w:t>Formato: Una vez integrado, guarden el archivo final exclusivamente en formato PDF.</w:t>
            </w:r>
          </w:p>
          <w:p w14:paraId="6FA36F14" w14:textId="77777777" w:rsidR="005436E9" w:rsidRPr="007A695C" w:rsidRDefault="005436E9" w:rsidP="005436E9">
            <w:pPr>
              <w:pStyle w:val="Prrafodelista"/>
              <w:numPr>
                <w:ilvl w:val="0"/>
                <w:numId w:val="10"/>
              </w:numPr>
              <w:spacing w:after="0" w:line="276" w:lineRule="auto"/>
              <w:ind w:left="454"/>
              <w:jc w:val="both"/>
              <w:rPr>
                <w:rFonts w:cs="Arial"/>
                <w:sz w:val="18"/>
                <w:szCs w:val="18"/>
                <w:lang w:val="es-ES"/>
              </w:rPr>
            </w:pPr>
            <w:r w:rsidRPr="007A695C">
              <w:rPr>
                <w:rFonts w:cs="Arial"/>
                <w:sz w:val="18"/>
                <w:szCs w:val="18"/>
                <w:lang w:val="es-ES"/>
              </w:rPr>
              <w:t>Entrega: Suban el archivo PDF a la plataforma oficial del evento en la sección indicada.</w:t>
            </w:r>
          </w:p>
          <w:p w14:paraId="596CCADB" w14:textId="6BE94102" w:rsidR="00E724AD" w:rsidRPr="005436E9" w:rsidRDefault="005436E9" w:rsidP="005436E9">
            <w:pPr>
              <w:spacing w:after="0"/>
              <w:rPr>
                <w:b/>
                <w:bCs/>
                <w:lang w:val="es-MX"/>
              </w:rPr>
            </w:pPr>
            <w:r w:rsidRPr="007A695C">
              <w:rPr>
                <w:rFonts w:cs="Arial"/>
                <w:b/>
                <w:bCs/>
                <w:sz w:val="20"/>
                <w:szCs w:val="20"/>
                <w:lang w:val="es-ES"/>
              </w:rPr>
              <w:t>Borrar estas instrucciones antes de convertir a PDF</w:t>
            </w:r>
            <w:r w:rsidRPr="005436E9">
              <w:rPr>
                <w:rFonts w:cs="Arial"/>
                <w:b/>
                <w:bCs/>
                <w:sz w:val="22"/>
                <w:lang w:val="es-ES"/>
              </w:rPr>
              <w:t>.</w:t>
            </w:r>
          </w:p>
        </w:tc>
      </w:tr>
    </w:tbl>
    <w:p w14:paraId="041FA000" w14:textId="77777777" w:rsidR="00E724AD" w:rsidRDefault="00E724AD">
      <w:pPr>
        <w:spacing w:after="0"/>
        <w:rPr>
          <w:lang w:val="es-MX"/>
        </w:rPr>
      </w:pPr>
    </w:p>
    <w:tbl>
      <w:tblPr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5256"/>
        <w:gridCol w:w="5304"/>
      </w:tblGrid>
      <w:tr w:rsidR="0003152A" w:rsidRPr="007A3B3C" w14:paraId="27C9B5ED" w14:textId="77777777" w:rsidTr="00233944">
        <w:trPr>
          <w:cantSplit/>
          <w:jc w:val="center"/>
        </w:trPr>
        <w:tc>
          <w:tcPr>
            <w:tcW w:w="10560" w:type="dxa"/>
            <w:gridSpan w:val="2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6134C718" w14:textId="77777777" w:rsidR="0003152A" w:rsidRPr="007A3B3C" w:rsidRDefault="0003152A" w:rsidP="00233944">
            <w:pPr>
              <w:spacing w:after="0"/>
              <w:rPr>
                <w:lang w:val="es-MX"/>
              </w:rPr>
            </w:pPr>
            <w:r w:rsidRPr="007A3B3C">
              <w:rPr>
                <w:b/>
                <w:lang w:val="es-MX"/>
              </w:rPr>
              <w:t>Nombre del proyecto:</w:t>
            </w:r>
          </w:p>
          <w:p w14:paraId="40C6DAEE" w14:textId="77777777" w:rsidR="0003152A" w:rsidRPr="007A3B3C" w:rsidRDefault="0003152A" w:rsidP="00233944">
            <w:pPr>
              <w:spacing w:after="0"/>
              <w:rPr>
                <w:lang w:val="es-MX"/>
              </w:rPr>
            </w:pPr>
          </w:p>
        </w:tc>
      </w:tr>
      <w:tr w:rsidR="0003152A" w14:paraId="4B56F81A" w14:textId="77777777" w:rsidTr="00233944">
        <w:trPr>
          <w:cantSplit/>
          <w:jc w:val="center"/>
        </w:trPr>
        <w:tc>
          <w:tcPr>
            <w:tcW w:w="5256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00551A4C" w14:textId="77777777" w:rsidR="0003152A" w:rsidRDefault="0003152A" w:rsidP="00233944">
            <w:pPr>
              <w:spacing w:after="0"/>
              <w:rPr>
                <w:b/>
              </w:rPr>
            </w:pPr>
            <w:proofErr w:type="spellStart"/>
            <w:r>
              <w:rPr>
                <w:b/>
              </w:rPr>
              <w:t>Categoría</w:t>
            </w:r>
            <w:proofErr w:type="spellEnd"/>
            <w:r>
              <w:rPr>
                <w:b/>
              </w:rPr>
              <w:t>:</w:t>
            </w:r>
          </w:p>
          <w:p w14:paraId="5BDE76E0" w14:textId="77777777" w:rsidR="0003152A" w:rsidRDefault="0003152A" w:rsidP="00233944">
            <w:pPr>
              <w:spacing w:after="0"/>
            </w:pPr>
          </w:p>
        </w:tc>
        <w:tc>
          <w:tcPr>
            <w:tcW w:w="5304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00836219" w14:textId="77777777" w:rsidR="0003152A" w:rsidRDefault="0003152A" w:rsidP="00233944">
            <w:pPr>
              <w:spacing w:after="0"/>
            </w:pPr>
            <w:r>
              <w:rPr>
                <w:b/>
              </w:rPr>
              <w:t>Nivel:  □ Media Superior   □ Superior</w:t>
            </w:r>
            <w:r>
              <w:t xml:space="preserve"> ________________________________________</w:t>
            </w:r>
          </w:p>
        </w:tc>
      </w:tr>
      <w:tr w:rsidR="0003152A" w14:paraId="4062B5FB" w14:textId="77777777" w:rsidTr="00233944">
        <w:trPr>
          <w:cantSplit/>
          <w:jc w:val="center"/>
        </w:trPr>
        <w:tc>
          <w:tcPr>
            <w:tcW w:w="5256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6278DEED" w14:textId="77777777" w:rsidR="0003152A" w:rsidRDefault="0003152A" w:rsidP="00233944">
            <w:pPr>
              <w:spacing w:after="0"/>
              <w:rPr>
                <w:b/>
                <w:lang w:val="es-MX"/>
              </w:rPr>
            </w:pPr>
            <w:r w:rsidRPr="00AC7379">
              <w:rPr>
                <w:b/>
                <w:lang w:val="es-MX"/>
              </w:rPr>
              <w:t>Nombre</w:t>
            </w:r>
            <w:r>
              <w:rPr>
                <w:b/>
                <w:lang w:val="es-MX"/>
              </w:rPr>
              <w:t xml:space="preserve"> de líder del proyecto:</w:t>
            </w:r>
          </w:p>
          <w:p w14:paraId="520D1B77" w14:textId="77777777" w:rsidR="0003152A" w:rsidRPr="00AC7379" w:rsidRDefault="0003152A" w:rsidP="00233944">
            <w:pPr>
              <w:spacing w:after="0"/>
              <w:rPr>
                <w:lang w:val="es-MX"/>
              </w:rPr>
            </w:pPr>
          </w:p>
        </w:tc>
        <w:tc>
          <w:tcPr>
            <w:tcW w:w="5304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5BE37740" w14:textId="77777777" w:rsidR="0003152A" w:rsidRDefault="0003152A" w:rsidP="00233944">
            <w:pPr>
              <w:spacing w:after="0"/>
            </w:pPr>
            <w:r>
              <w:rPr>
                <w:b/>
              </w:rPr>
              <w:t xml:space="preserve">Segundo </w:t>
            </w:r>
            <w:proofErr w:type="spellStart"/>
            <w:r>
              <w:rPr>
                <w:b/>
              </w:rPr>
              <w:t>Estudiante</w:t>
            </w:r>
            <w:proofErr w:type="spellEnd"/>
            <w:r>
              <w:rPr>
                <w:b/>
              </w:rPr>
              <w:t>:</w:t>
            </w:r>
            <w:r>
              <w:t xml:space="preserve"> ________________________________________</w:t>
            </w:r>
          </w:p>
        </w:tc>
      </w:tr>
      <w:tr w:rsidR="0003152A" w14:paraId="1272A9F3" w14:textId="77777777" w:rsidTr="00233944">
        <w:trPr>
          <w:cantSplit/>
          <w:jc w:val="center"/>
        </w:trPr>
        <w:tc>
          <w:tcPr>
            <w:tcW w:w="5256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25EC2EF5" w14:textId="77777777" w:rsidR="0003152A" w:rsidRDefault="0003152A" w:rsidP="00233944">
            <w:pPr>
              <w:spacing w:after="0"/>
            </w:pPr>
            <w:proofErr w:type="spellStart"/>
            <w:r>
              <w:rPr>
                <w:b/>
              </w:rPr>
              <w:t>Tercer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estudiante</w:t>
            </w:r>
            <w:proofErr w:type="spellEnd"/>
            <w:r>
              <w:rPr>
                <w:b/>
              </w:rPr>
              <w:t>:</w:t>
            </w:r>
            <w:r>
              <w:t xml:space="preserve"> ________________________________________</w:t>
            </w:r>
          </w:p>
        </w:tc>
        <w:tc>
          <w:tcPr>
            <w:tcW w:w="5304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70D23F7F" w14:textId="77777777" w:rsidR="0003152A" w:rsidRDefault="0003152A" w:rsidP="00233944">
            <w:pPr>
              <w:spacing w:after="0" w:line="276" w:lineRule="auto"/>
              <w:rPr>
                <w:b/>
              </w:rPr>
            </w:pPr>
            <w:proofErr w:type="spellStart"/>
            <w:r>
              <w:rPr>
                <w:b/>
              </w:rPr>
              <w:t>Asesor</w:t>
            </w:r>
            <w:proofErr w:type="spellEnd"/>
            <w:r>
              <w:rPr>
                <w:b/>
              </w:rPr>
              <w:t xml:space="preserve"> (a):</w:t>
            </w:r>
          </w:p>
          <w:p w14:paraId="4CDAEAD0" w14:textId="77777777" w:rsidR="0003152A" w:rsidRDefault="0003152A" w:rsidP="00233944">
            <w:pPr>
              <w:spacing w:after="0" w:line="276" w:lineRule="auto"/>
            </w:pPr>
            <w:proofErr w:type="spellStart"/>
            <w:r>
              <w:t>Teléfono</w:t>
            </w:r>
            <w:proofErr w:type="spellEnd"/>
            <w:r>
              <w:t>:</w:t>
            </w:r>
          </w:p>
          <w:p w14:paraId="056F1B30" w14:textId="77777777" w:rsidR="0003152A" w:rsidRDefault="0003152A" w:rsidP="00233944">
            <w:pPr>
              <w:spacing w:after="0" w:line="276" w:lineRule="auto"/>
            </w:pPr>
            <w:r>
              <w:t>Correo:</w:t>
            </w:r>
          </w:p>
        </w:tc>
      </w:tr>
    </w:tbl>
    <w:p w14:paraId="71C31527" w14:textId="77777777" w:rsidR="00101E3C" w:rsidRDefault="00101E3C" w:rsidP="00101E3C">
      <w:pPr>
        <w:spacing w:line="276" w:lineRule="auto"/>
        <w:jc w:val="both"/>
        <w:rPr>
          <w:rFonts w:asciiTheme="majorHAnsi" w:eastAsiaTheme="majorEastAsia" w:hAnsiTheme="majorHAnsi" w:cstheme="majorBidi"/>
          <w:b/>
          <w:bCs/>
          <w:color w:val="6A1B9A"/>
          <w:sz w:val="23"/>
          <w:szCs w:val="28"/>
        </w:rPr>
      </w:pPr>
    </w:p>
    <w:p w14:paraId="2BE2A1D4" w14:textId="1B06DFC4" w:rsidR="00101E3C" w:rsidRPr="00EF52B8" w:rsidRDefault="00101E3C" w:rsidP="00101E3C">
      <w:pPr>
        <w:spacing w:line="276" w:lineRule="auto"/>
        <w:jc w:val="both"/>
        <w:rPr>
          <w:rFonts w:asciiTheme="majorHAnsi" w:eastAsiaTheme="majorEastAsia" w:hAnsiTheme="majorHAnsi" w:cstheme="majorBidi"/>
          <w:b/>
          <w:bCs/>
          <w:color w:val="6A1B9A"/>
          <w:sz w:val="23"/>
          <w:szCs w:val="28"/>
          <w:lang w:val="es-MX"/>
        </w:rPr>
      </w:pPr>
      <w:r w:rsidRPr="00EF52B8">
        <w:rPr>
          <w:rFonts w:asciiTheme="majorHAnsi" w:eastAsiaTheme="majorEastAsia" w:hAnsiTheme="majorHAnsi" w:cstheme="majorBidi"/>
          <w:b/>
          <w:bCs/>
          <w:color w:val="6A1B9A"/>
          <w:sz w:val="23"/>
          <w:szCs w:val="28"/>
          <w:lang w:val="es-MX"/>
        </w:rPr>
        <w:t>Para ser completado por el Estudiante líder del proyecto:</w:t>
      </w:r>
    </w:p>
    <w:p w14:paraId="4FEF3F9B" w14:textId="26D24640" w:rsidR="008F793D" w:rsidRDefault="00EF52B8" w:rsidP="00EF52B8">
      <w:pPr>
        <w:spacing w:line="276" w:lineRule="auto"/>
        <w:jc w:val="both"/>
        <w:rPr>
          <w:rFonts w:cs="Arial"/>
          <w:sz w:val="20"/>
          <w:szCs w:val="20"/>
          <w:lang w:val="es-ES"/>
        </w:rPr>
      </w:pPr>
      <w:r w:rsidRPr="00F4340A">
        <w:rPr>
          <w:rFonts w:cs="Arial"/>
          <w:sz w:val="20"/>
          <w:szCs w:val="20"/>
          <w:lang w:val="es-ES"/>
        </w:rPr>
        <w:t>Enlista todos los componentes del proyecto actual que lo hace nuevo y diferente de la investigación previa. La información debe estar en el formato; pueden usar un formato adicional si trabajaron el proyecto en 2025. NO puede haber investigación previa al año 2022.</w:t>
      </w:r>
    </w:p>
    <w:p w14:paraId="36678B27" w14:textId="77777777" w:rsidR="008F793D" w:rsidRDefault="008F793D" w:rsidP="00EF52B8">
      <w:pPr>
        <w:spacing w:line="276" w:lineRule="auto"/>
        <w:jc w:val="both"/>
        <w:rPr>
          <w:rFonts w:cs="Arial"/>
          <w:sz w:val="20"/>
          <w:szCs w:val="20"/>
          <w:lang w:val="es-ES"/>
        </w:rPr>
      </w:pP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3510"/>
        <w:gridCol w:w="3969"/>
        <w:gridCol w:w="3393"/>
      </w:tblGrid>
      <w:tr w:rsidR="006E220E" w:rsidRPr="00C817DC" w14:paraId="3B21D2D2" w14:textId="1914CE46" w:rsidTr="006E220E">
        <w:trPr>
          <w:cantSplit/>
          <w:jc w:val="center"/>
        </w:trPr>
        <w:tc>
          <w:tcPr>
            <w:tcW w:w="3510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</w:tcPr>
          <w:p w14:paraId="758801F2" w14:textId="0A6C7C3D" w:rsidR="006E220E" w:rsidRPr="002A491E" w:rsidRDefault="002A491E" w:rsidP="002A491E">
            <w:pPr>
              <w:spacing w:after="0"/>
              <w:jc w:val="center"/>
              <w:rPr>
                <w:b/>
                <w:bCs/>
                <w:lang w:val="es-MX"/>
              </w:rPr>
            </w:pPr>
            <w:r w:rsidRPr="002A491E">
              <w:rPr>
                <w:b/>
                <w:bCs/>
                <w:lang w:val="es-MX"/>
              </w:rPr>
              <w:t>Componentes</w:t>
            </w:r>
          </w:p>
        </w:tc>
        <w:tc>
          <w:tcPr>
            <w:tcW w:w="3969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90" w:type="dxa"/>
              <w:left w:w="110" w:type="dxa"/>
              <w:bottom w:w="90" w:type="dxa"/>
              <w:right w:w="110" w:type="dxa"/>
            </w:tcMar>
          </w:tcPr>
          <w:p w14:paraId="7DBF9E1E" w14:textId="43C238F3" w:rsidR="006E220E" w:rsidRPr="002A491E" w:rsidRDefault="002A491E" w:rsidP="002A491E">
            <w:pPr>
              <w:spacing w:after="0"/>
              <w:jc w:val="center"/>
              <w:rPr>
                <w:b/>
                <w:bCs/>
                <w:lang w:val="es-MX"/>
              </w:rPr>
            </w:pPr>
            <w:r w:rsidRPr="002A491E">
              <w:rPr>
                <w:b/>
                <w:bCs/>
                <w:lang w:val="es-MX"/>
              </w:rPr>
              <w:t>Investigación del proyecto actual</w:t>
            </w:r>
          </w:p>
        </w:tc>
        <w:tc>
          <w:tcPr>
            <w:tcW w:w="3393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</w:tcPr>
          <w:p w14:paraId="195AF7A6" w14:textId="77777777" w:rsidR="006E220E" w:rsidRPr="002A491E" w:rsidRDefault="002A491E" w:rsidP="002A491E">
            <w:pPr>
              <w:spacing w:after="0"/>
              <w:jc w:val="center"/>
              <w:rPr>
                <w:b/>
                <w:bCs/>
                <w:lang w:val="es-MX"/>
              </w:rPr>
            </w:pPr>
            <w:r w:rsidRPr="002A491E">
              <w:rPr>
                <w:b/>
                <w:bCs/>
                <w:lang w:val="es-MX"/>
              </w:rPr>
              <w:t>Investigación del proyecto anterior</w:t>
            </w:r>
          </w:p>
          <w:p w14:paraId="4E3A184A" w14:textId="57DAF57E" w:rsidR="002A491E" w:rsidRPr="002A491E" w:rsidRDefault="002A491E" w:rsidP="002A491E">
            <w:pPr>
              <w:spacing w:after="0"/>
              <w:jc w:val="center"/>
              <w:rPr>
                <w:b/>
                <w:bCs/>
                <w:lang w:val="es-MX"/>
              </w:rPr>
            </w:pPr>
          </w:p>
        </w:tc>
      </w:tr>
      <w:tr w:rsidR="00C370ED" w:rsidRPr="00C817DC" w14:paraId="3117387F" w14:textId="77777777" w:rsidTr="006E220E">
        <w:trPr>
          <w:cantSplit/>
          <w:jc w:val="center"/>
        </w:trPr>
        <w:tc>
          <w:tcPr>
            <w:tcW w:w="3510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</w:tcPr>
          <w:p w14:paraId="2E027B02" w14:textId="36111F63" w:rsidR="004F1E86" w:rsidRPr="00EF6687" w:rsidRDefault="004F1E86" w:rsidP="00EF6687">
            <w:pPr>
              <w:spacing w:after="0"/>
              <w:rPr>
                <w:lang w:val="es-MX"/>
              </w:rPr>
            </w:pPr>
            <w:r>
              <w:rPr>
                <w:lang w:val="es-MX"/>
              </w:rPr>
              <w:t>1.</w:t>
            </w:r>
            <w:r w:rsidR="00EF6687">
              <w:rPr>
                <w:lang w:val="es-MX"/>
              </w:rPr>
              <w:t>Tí</w:t>
            </w:r>
            <w:r>
              <w:rPr>
                <w:lang w:val="es-MX"/>
              </w:rPr>
              <w:t>tulo</w:t>
            </w:r>
          </w:p>
        </w:tc>
        <w:tc>
          <w:tcPr>
            <w:tcW w:w="3969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90" w:type="dxa"/>
              <w:left w:w="110" w:type="dxa"/>
              <w:bottom w:w="90" w:type="dxa"/>
              <w:right w:w="110" w:type="dxa"/>
            </w:tcMar>
          </w:tcPr>
          <w:p w14:paraId="3035C289" w14:textId="77777777" w:rsidR="00C370ED" w:rsidRPr="009373C1" w:rsidRDefault="00C370ED" w:rsidP="00233944">
            <w:pPr>
              <w:spacing w:after="0"/>
              <w:rPr>
                <w:lang w:val="es-MX"/>
              </w:rPr>
            </w:pPr>
          </w:p>
        </w:tc>
        <w:tc>
          <w:tcPr>
            <w:tcW w:w="3393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</w:tcPr>
          <w:p w14:paraId="1974CE33" w14:textId="77777777" w:rsidR="00C370ED" w:rsidRPr="009373C1" w:rsidRDefault="00C370ED" w:rsidP="00233944">
            <w:pPr>
              <w:spacing w:after="0"/>
              <w:rPr>
                <w:lang w:val="es-MX"/>
              </w:rPr>
            </w:pPr>
          </w:p>
        </w:tc>
      </w:tr>
      <w:tr w:rsidR="00C370ED" w:rsidRPr="00C817DC" w14:paraId="6F63591A" w14:textId="77777777" w:rsidTr="006E220E">
        <w:trPr>
          <w:cantSplit/>
          <w:jc w:val="center"/>
        </w:trPr>
        <w:tc>
          <w:tcPr>
            <w:tcW w:w="3510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</w:tcPr>
          <w:p w14:paraId="308FEC6C" w14:textId="29BFFD45" w:rsidR="00C370ED" w:rsidRPr="009373C1" w:rsidRDefault="003C3B0A" w:rsidP="00233944">
            <w:pPr>
              <w:spacing w:after="0"/>
              <w:rPr>
                <w:lang w:val="es-MX"/>
              </w:rPr>
            </w:pPr>
            <w:r>
              <w:rPr>
                <w:rFonts w:cs="Arial"/>
                <w:sz w:val="20"/>
                <w:szCs w:val="20"/>
                <w:lang w:val="es-ES"/>
              </w:rPr>
              <w:t>2.</w:t>
            </w:r>
            <w:r w:rsidR="004F1E86" w:rsidRPr="00F4340A">
              <w:rPr>
                <w:rFonts w:cs="Arial"/>
                <w:sz w:val="20"/>
                <w:szCs w:val="20"/>
                <w:lang w:val="es-ES"/>
              </w:rPr>
              <w:t>Cambio de objetivo/ propósito</w:t>
            </w:r>
          </w:p>
        </w:tc>
        <w:tc>
          <w:tcPr>
            <w:tcW w:w="3969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90" w:type="dxa"/>
              <w:left w:w="110" w:type="dxa"/>
              <w:bottom w:w="90" w:type="dxa"/>
              <w:right w:w="110" w:type="dxa"/>
            </w:tcMar>
          </w:tcPr>
          <w:p w14:paraId="1C6DC42D" w14:textId="77777777" w:rsidR="00C370ED" w:rsidRPr="009373C1" w:rsidRDefault="00C370ED" w:rsidP="00233944">
            <w:pPr>
              <w:spacing w:after="0"/>
              <w:rPr>
                <w:lang w:val="es-MX"/>
              </w:rPr>
            </w:pPr>
          </w:p>
        </w:tc>
        <w:tc>
          <w:tcPr>
            <w:tcW w:w="3393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</w:tcPr>
          <w:p w14:paraId="3A0BBD20" w14:textId="7AC40533" w:rsidR="00C370ED" w:rsidRPr="009373C1" w:rsidRDefault="003C3B0A" w:rsidP="00233944">
            <w:pPr>
              <w:spacing w:after="0"/>
              <w:rPr>
                <w:lang w:val="es-MX"/>
              </w:rPr>
            </w:pPr>
            <w:r w:rsidRPr="00F4340A">
              <w:rPr>
                <w:rFonts w:cs="Arial"/>
                <w:sz w:val="20"/>
                <w:szCs w:val="20"/>
                <w:lang w:val="es-ES"/>
              </w:rPr>
              <w:t>(sólo si aplica)</w:t>
            </w:r>
          </w:p>
        </w:tc>
      </w:tr>
      <w:tr w:rsidR="00C370ED" w:rsidRPr="00C817DC" w14:paraId="6490B53F" w14:textId="77777777" w:rsidTr="006E220E">
        <w:trPr>
          <w:cantSplit/>
          <w:jc w:val="center"/>
        </w:trPr>
        <w:tc>
          <w:tcPr>
            <w:tcW w:w="3510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</w:tcPr>
          <w:p w14:paraId="515E2A8A" w14:textId="29D2E705" w:rsidR="00C370ED" w:rsidRPr="009373C1" w:rsidRDefault="003C3B0A" w:rsidP="00233944">
            <w:pPr>
              <w:spacing w:after="0"/>
              <w:rPr>
                <w:lang w:val="es-MX"/>
              </w:rPr>
            </w:pPr>
            <w:r>
              <w:rPr>
                <w:rFonts w:cs="Arial"/>
                <w:sz w:val="20"/>
                <w:szCs w:val="20"/>
                <w:lang w:val="es-ES"/>
              </w:rPr>
              <w:t>3.</w:t>
            </w:r>
            <w:r w:rsidR="004F1E86" w:rsidRPr="00F4340A">
              <w:rPr>
                <w:rFonts w:cs="Arial"/>
                <w:sz w:val="20"/>
                <w:szCs w:val="20"/>
                <w:lang w:val="es-ES"/>
              </w:rPr>
              <w:t>Cambios en los métodos</w:t>
            </w:r>
          </w:p>
        </w:tc>
        <w:tc>
          <w:tcPr>
            <w:tcW w:w="3969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90" w:type="dxa"/>
              <w:left w:w="110" w:type="dxa"/>
              <w:bottom w:w="90" w:type="dxa"/>
              <w:right w:w="110" w:type="dxa"/>
            </w:tcMar>
          </w:tcPr>
          <w:p w14:paraId="2492BFC9" w14:textId="77777777" w:rsidR="00C370ED" w:rsidRPr="009373C1" w:rsidRDefault="00C370ED" w:rsidP="00233944">
            <w:pPr>
              <w:spacing w:after="0"/>
              <w:rPr>
                <w:lang w:val="es-MX"/>
              </w:rPr>
            </w:pPr>
          </w:p>
        </w:tc>
        <w:tc>
          <w:tcPr>
            <w:tcW w:w="3393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</w:tcPr>
          <w:p w14:paraId="2CD438B8" w14:textId="4B4FCFB0" w:rsidR="00C370ED" w:rsidRPr="009373C1" w:rsidRDefault="003C3B0A" w:rsidP="00233944">
            <w:pPr>
              <w:spacing w:after="0"/>
              <w:rPr>
                <w:lang w:val="es-MX"/>
              </w:rPr>
            </w:pPr>
            <w:r w:rsidRPr="00F4340A">
              <w:rPr>
                <w:rFonts w:cs="Arial"/>
                <w:sz w:val="20"/>
                <w:szCs w:val="20"/>
                <w:lang w:val="es-ES"/>
              </w:rPr>
              <w:t>(sólo si aplica)</w:t>
            </w:r>
          </w:p>
        </w:tc>
      </w:tr>
      <w:tr w:rsidR="00C370ED" w:rsidRPr="00C817DC" w14:paraId="3E652A9A" w14:textId="77777777" w:rsidTr="006E220E">
        <w:trPr>
          <w:cantSplit/>
          <w:jc w:val="center"/>
        </w:trPr>
        <w:tc>
          <w:tcPr>
            <w:tcW w:w="3510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</w:tcPr>
          <w:p w14:paraId="7999FC8D" w14:textId="53E70121" w:rsidR="00C370ED" w:rsidRPr="009373C1" w:rsidRDefault="003C3B0A" w:rsidP="00233944">
            <w:pPr>
              <w:spacing w:after="0"/>
              <w:rPr>
                <w:lang w:val="es-MX"/>
              </w:rPr>
            </w:pPr>
            <w:r>
              <w:rPr>
                <w:rFonts w:cs="Arial"/>
                <w:sz w:val="20"/>
                <w:szCs w:val="20"/>
                <w:lang w:val="es-ES"/>
              </w:rPr>
              <w:t>4.</w:t>
            </w:r>
            <w:r w:rsidR="004F1E86" w:rsidRPr="00F4340A">
              <w:rPr>
                <w:rFonts w:cs="Arial"/>
                <w:sz w:val="20"/>
                <w:szCs w:val="20"/>
                <w:lang w:val="es-ES"/>
              </w:rPr>
              <w:t>Variables estudiadas</w:t>
            </w:r>
          </w:p>
        </w:tc>
        <w:tc>
          <w:tcPr>
            <w:tcW w:w="3969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90" w:type="dxa"/>
              <w:left w:w="110" w:type="dxa"/>
              <w:bottom w:w="90" w:type="dxa"/>
              <w:right w:w="110" w:type="dxa"/>
            </w:tcMar>
          </w:tcPr>
          <w:p w14:paraId="237AB84B" w14:textId="77777777" w:rsidR="00C370ED" w:rsidRPr="009373C1" w:rsidRDefault="00C370ED" w:rsidP="00233944">
            <w:pPr>
              <w:spacing w:after="0"/>
              <w:rPr>
                <w:lang w:val="es-MX"/>
              </w:rPr>
            </w:pPr>
          </w:p>
        </w:tc>
        <w:tc>
          <w:tcPr>
            <w:tcW w:w="3393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</w:tcPr>
          <w:p w14:paraId="35FCCD85" w14:textId="77777777" w:rsidR="00C370ED" w:rsidRPr="009373C1" w:rsidRDefault="00C370ED" w:rsidP="00233944">
            <w:pPr>
              <w:spacing w:after="0"/>
              <w:rPr>
                <w:lang w:val="es-MX"/>
              </w:rPr>
            </w:pPr>
          </w:p>
        </w:tc>
      </w:tr>
      <w:tr w:rsidR="00C370ED" w:rsidRPr="00C817DC" w14:paraId="7C185E48" w14:textId="77777777" w:rsidTr="006E220E">
        <w:trPr>
          <w:cantSplit/>
          <w:jc w:val="center"/>
        </w:trPr>
        <w:tc>
          <w:tcPr>
            <w:tcW w:w="3510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</w:tcPr>
          <w:p w14:paraId="4A203421" w14:textId="430F9A17" w:rsidR="00C370ED" w:rsidRPr="009373C1" w:rsidRDefault="003C3B0A" w:rsidP="00233944">
            <w:pPr>
              <w:spacing w:after="0"/>
              <w:rPr>
                <w:lang w:val="es-MX"/>
              </w:rPr>
            </w:pPr>
            <w:r>
              <w:rPr>
                <w:rFonts w:cs="Arial"/>
                <w:sz w:val="20"/>
                <w:szCs w:val="20"/>
                <w:lang w:val="es-ES"/>
              </w:rPr>
              <w:t>5.</w:t>
            </w:r>
            <w:r w:rsidR="004F1E86" w:rsidRPr="00F4340A">
              <w:rPr>
                <w:rFonts w:cs="Arial"/>
                <w:sz w:val="20"/>
                <w:szCs w:val="20"/>
                <w:lang w:val="es-ES"/>
              </w:rPr>
              <w:t>Cambios adicionales</w:t>
            </w:r>
          </w:p>
        </w:tc>
        <w:tc>
          <w:tcPr>
            <w:tcW w:w="3969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90" w:type="dxa"/>
              <w:left w:w="110" w:type="dxa"/>
              <w:bottom w:w="90" w:type="dxa"/>
              <w:right w:w="110" w:type="dxa"/>
            </w:tcMar>
          </w:tcPr>
          <w:p w14:paraId="507CBC31" w14:textId="77777777" w:rsidR="00C370ED" w:rsidRPr="009373C1" w:rsidRDefault="00C370ED" w:rsidP="00233944">
            <w:pPr>
              <w:spacing w:after="0"/>
              <w:rPr>
                <w:lang w:val="es-MX"/>
              </w:rPr>
            </w:pPr>
          </w:p>
        </w:tc>
        <w:tc>
          <w:tcPr>
            <w:tcW w:w="3393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</w:tcPr>
          <w:p w14:paraId="5C4C7459" w14:textId="61E107B5" w:rsidR="00C370ED" w:rsidRPr="009373C1" w:rsidRDefault="003C3B0A" w:rsidP="00233944">
            <w:pPr>
              <w:spacing w:after="0"/>
              <w:rPr>
                <w:lang w:val="es-MX"/>
              </w:rPr>
            </w:pPr>
            <w:r w:rsidRPr="00F4340A">
              <w:rPr>
                <w:rFonts w:cs="Arial"/>
                <w:sz w:val="20"/>
                <w:szCs w:val="20"/>
                <w:lang w:val="es-ES"/>
              </w:rPr>
              <w:t>(sólo si aplica)</w:t>
            </w:r>
          </w:p>
        </w:tc>
      </w:tr>
    </w:tbl>
    <w:p w14:paraId="0260E69E" w14:textId="77777777" w:rsidR="00E107B0" w:rsidRDefault="00E107B0" w:rsidP="00EF52B8">
      <w:pPr>
        <w:spacing w:line="276" w:lineRule="auto"/>
        <w:jc w:val="both"/>
        <w:rPr>
          <w:rFonts w:cs="Arial"/>
          <w:sz w:val="20"/>
          <w:szCs w:val="20"/>
          <w:lang w:val="es-ES"/>
        </w:rPr>
      </w:pPr>
    </w:p>
    <w:p w14:paraId="00DC03D0" w14:textId="77777777" w:rsidR="00E107B0" w:rsidRDefault="00E107B0" w:rsidP="00EF52B8">
      <w:pPr>
        <w:spacing w:line="276" w:lineRule="auto"/>
        <w:jc w:val="both"/>
        <w:rPr>
          <w:rFonts w:cs="Arial"/>
          <w:sz w:val="20"/>
          <w:szCs w:val="20"/>
          <w:lang w:val="es-ES"/>
        </w:rPr>
      </w:pPr>
    </w:p>
    <w:p w14:paraId="531985CF" w14:textId="77777777" w:rsidR="00E107B0" w:rsidRDefault="00E107B0" w:rsidP="00EF52B8">
      <w:pPr>
        <w:spacing w:line="276" w:lineRule="auto"/>
        <w:jc w:val="both"/>
        <w:rPr>
          <w:rFonts w:cs="Arial"/>
          <w:sz w:val="20"/>
          <w:szCs w:val="20"/>
          <w:lang w:val="es-ES"/>
        </w:rPr>
      </w:pPr>
    </w:p>
    <w:p w14:paraId="009E9924" w14:textId="77777777" w:rsidR="00EF52B8" w:rsidRDefault="00EF52B8" w:rsidP="00EF52B8">
      <w:pPr>
        <w:spacing w:line="276" w:lineRule="auto"/>
        <w:jc w:val="both"/>
        <w:rPr>
          <w:rFonts w:cs="Arial"/>
          <w:sz w:val="20"/>
          <w:szCs w:val="20"/>
          <w:lang w:val="es-ES"/>
        </w:rPr>
      </w:pPr>
    </w:p>
    <w:p w14:paraId="2D2683DC" w14:textId="730BAC54" w:rsidR="000D0A48" w:rsidRPr="00D908E2" w:rsidRDefault="000D0A48" w:rsidP="000D0A48">
      <w:pPr>
        <w:spacing w:line="276" w:lineRule="auto"/>
        <w:jc w:val="both"/>
        <w:rPr>
          <w:rFonts w:cs="Arial"/>
          <w:b/>
          <w:bCs/>
          <w:sz w:val="20"/>
          <w:szCs w:val="20"/>
          <w:lang w:val="es-ES"/>
        </w:rPr>
      </w:pPr>
      <w:r w:rsidRPr="00D908E2">
        <w:rPr>
          <w:rFonts w:cs="Arial"/>
          <w:b/>
          <w:bCs/>
          <w:sz w:val="20"/>
          <w:szCs w:val="20"/>
          <w:lang w:val="es-ES"/>
        </w:rPr>
        <w:t>Adjuntar el Formato de proyectos de Ciencias/Ingenierías anterior al proyecto actual.</w:t>
      </w:r>
      <w:r w:rsidRPr="00D908E2">
        <w:rPr>
          <w:rFonts w:cs="Arial"/>
          <w:b/>
          <w:bCs/>
          <w:sz w:val="20"/>
          <w:szCs w:val="20"/>
          <w:lang w:val="es-ES"/>
        </w:rPr>
        <w:t xml:space="preserve"> </w:t>
      </w:r>
    </w:p>
    <w:p w14:paraId="399D61F2" w14:textId="77777777" w:rsidR="000D0A48" w:rsidRDefault="000D0A48" w:rsidP="000D0A48">
      <w:pPr>
        <w:spacing w:line="276" w:lineRule="auto"/>
        <w:jc w:val="both"/>
        <w:rPr>
          <w:rFonts w:cs="Arial"/>
          <w:sz w:val="20"/>
          <w:szCs w:val="20"/>
          <w:lang w:val="es-ES"/>
        </w:rPr>
      </w:pPr>
      <w:r w:rsidRPr="00F4340A">
        <w:rPr>
          <w:rFonts w:cs="Arial"/>
          <w:sz w:val="20"/>
          <w:szCs w:val="20"/>
          <w:lang w:val="es-ES"/>
        </w:rPr>
        <w:t>Para ser firmado por el (la)/los(as) estudiante(s) y el (la) Asesor(a)</w:t>
      </w:r>
    </w:p>
    <w:p w14:paraId="6DC9CC23" w14:textId="77777777" w:rsidR="000D0A48" w:rsidRPr="00E275A4" w:rsidRDefault="000D0A48" w:rsidP="00E275A4">
      <w:pPr>
        <w:spacing w:line="276" w:lineRule="auto"/>
        <w:jc w:val="both"/>
        <w:rPr>
          <w:rFonts w:cs="Arial"/>
          <w:sz w:val="20"/>
          <w:szCs w:val="20"/>
          <w:lang w:val="es-ES"/>
        </w:rPr>
      </w:pPr>
    </w:p>
    <w:tbl>
      <w:tblPr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10560"/>
      </w:tblGrid>
      <w:tr w:rsidR="00D908E2" w:rsidRPr="007A3B3C" w14:paraId="69C5FB03" w14:textId="77777777" w:rsidTr="00233944">
        <w:trPr>
          <w:cantSplit/>
          <w:jc w:val="center"/>
        </w:trPr>
        <w:tc>
          <w:tcPr>
            <w:tcW w:w="10560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571C4C7C" w14:textId="77777777" w:rsidR="00E275A4" w:rsidRPr="00F4340A" w:rsidRDefault="00E275A4" w:rsidP="00E275A4">
            <w:pPr>
              <w:spacing w:line="276" w:lineRule="auto"/>
              <w:jc w:val="both"/>
              <w:rPr>
                <w:rFonts w:cs="Arial"/>
                <w:sz w:val="20"/>
                <w:szCs w:val="20"/>
                <w:lang w:val="es-ES"/>
              </w:rPr>
            </w:pPr>
          </w:p>
          <w:p w14:paraId="73AF0809" w14:textId="77777777" w:rsidR="00E275A4" w:rsidRPr="00F4340A" w:rsidRDefault="00E275A4" w:rsidP="00E275A4">
            <w:pPr>
              <w:spacing w:line="276" w:lineRule="auto"/>
              <w:jc w:val="both"/>
              <w:rPr>
                <w:rFonts w:cs="Arial"/>
                <w:sz w:val="20"/>
                <w:szCs w:val="20"/>
                <w:lang w:val="es-ES"/>
              </w:rPr>
            </w:pPr>
            <w:r w:rsidRPr="00F4340A">
              <w:rPr>
                <w:rFonts w:cs="Arial"/>
                <w:sz w:val="20"/>
                <w:szCs w:val="20"/>
                <w:lang w:val="es-ES"/>
              </w:rPr>
              <w:t>Por la presente certifico que la información dada es correcta y que el resumen, certificación del año actual y el cartel de exhibición del proyecto reflejan solamente el trabajo realizado en el año actual.</w:t>
            </w:r>
          </w:p>
          <w:p w14:paraId="1CD43D0E" w14:textId="77777777" w:rsidR="00E275A4" w:rsidRPr="00F4340A" w:rsidRDefault="00E275A4" w:rsidP="00E275A4">
            <w:pPr>
              <w:pStyle w:val="Prrafodelista"/>
              <w:numPr>
                <w:ilvl w:val="0"/>
                <w:numId w:val="12"/>
              </w:numPr>
              <w:spacing w:after="160" w:line="276" w:lineRule="auto"/>
              <w:jc w:val="both"/>
              <w:rPr>
                <w:rFonts w:cs="Arial"/>
                <w:b/>
                <w:sz w:val="20"/>
                <w:szCs w:val="20"/>
                <w:lang w:val="es-ES"/>
              </w:rPr>
            </w:pPr>
            <w:r w:rsidRPr="00F4340A">
              <w:rPr>
                <w:rFonts w:cs="Arial"/>
                <w:b/>
                <w:sz w:val="20"/>
                <w:szCs w:val="20"/>
                <w:lang w:val="es-ES"/>
              </w:rPr>
              <w:t>Nombre de líder de proyecto</w:t>
            </w:r>
          </w:p>
          <w:p w14:paraId="1536F843" w14:textId="77777777" w:rsidR="00E275A4" w:rsidRPr="00F4340A" w:rsidRDefault="00E275A4" w:rsidP="00E275A4">
            <w:pPr>
              <w:pStyle w:val="Prrafodelista"/>
              <w:spacing w:line="276" w:lineRule="auto"/>
              <w:jc w:val="both"/>
              <w:rPr>
                <w:rFonts w:cs="Arial"/>
                <w:sz w:val="20"/>
                <w:szCs w:val="20"/>
                <w:lang w:val="es-ES"/>
              </w:rPr>
            </w:pPr>
            <w:r w:rsidRPr="00F4340A">
              <w:rPr>
                <w:rFonts w:cs="Arial"/>
                <w:sz w:val="20"/>
                <w:szCs w:val="20"/>
                <w:lang w:val="es-ES"/>
              </w:rPr>
              <w:t>Firma</w:t>
            </w:r>
          </w:p>
          <w:p w14:paraId="78DEE253" w14:textId="77777777" w:rsidR="00E275A4" w:rsidRPr="00F4340A" w:rsidRDefault="00E275A4" w:rsidP="00E275A4">
            <w:pPr>
              <w:pStyle w:val="Prrafodelista"/>
              <w:spacing w:line="276" w:lineRule="auto"/>
              <w:jc w:val="both"/>
              <w:rPr>
                <w:rFonts w:cs="Arial"/>
                <w:sz w:val="20"/>
                <w:szCs w:val="20"/>
                <w:lang w:val="es-ES"/>
              </w:rPr>
            </w:pPr>
            <w:r w:rsidRPr="00F4340A">
              <w:rPr>
                <w:rFonts w:cs="Arial"/>
                <w:sz w:val="20"/>
                <w:szCs w:val="20"/>
                <w:lang w:val="es-ES"/>
              </w:rPr>
              <w:t>Fecha (</w:t>
            </w:r>
            <w:proofErr w:type="spellStart"/>
            <w:r w:rsidRPr="00F4340A">
              <w:rPr>
                <w:rFonts w:cs="Arial"/>
                <w:sz w:val="20"/>
                <w:szCs w:val="20"/>
                <w:lang w:val="es-ES"/>
              </w:rPr>
              <w:t>dd</w:t>
            </w:r>
            <w:proofErr w:type="spellEnd"/>
            <w:r w:rsidRPr="00F4340A">
              <w:rPr>
                <w:rFonts w:cs="Arial"/>
                <w:sz w:val="20"/>
                <w:szCs w:val="20"/>
                <w:lang w:val="es-ES"/>
              </w:rPr>
              <w:t>/mm/</w:t>
            </w:r>
            <w:proofErr w:type="spellStart"/>
            <w:r w:rsidRPr="00F4340A">
              <w:rPr>
                <w:rFonts w:cs="Arial"/>
                <w:sz w:val="20"/>
                <w:szCs w:val="20"/>
                <w:lang w:val="es-ES"/>
              </w:rPr>
              <w:t>aaaa</w:t>
            </w:r>
            <w:proofErr w:type="spellEnd"/>
            <w:r w:rsidRPr="00F4340A">
              <w:rPr>
                <w:rFonts w:cs="Arial"/>
                <w:sz w:val="20"/>
                <w:szCs w:val="20"/>
                <w:lang w:val="es-ES"/>
              </w:rPr>
              <w:t>)</w:t>
            </w:r>
          </w:p>
          <w:p w14:paraId="199D8F01" w14:textId="77777777" w:rsidR="00E275A4" w:rsidRPr="00F4340A" w:rsidRDefault="00E275A4" w:rsidP="00E275A4">
            <w:pPr>
              <w:pStyle w:val="Prrafodelista"/>
              <w:numPr>
                <w:ilvl w:val="0"/>
                <w:numId w:val="12"/>
              </w:numPr>
              <w:spacing w:after="160" w:line="276" w:lineRule="auto"/>
              <w:jc w:val="both"/>
              <w:rPr>
                <w:rFonts w:cs="Arial"/>
                <w:b/>
                <w:sz w:val="20"/>
                <w:szCs w:val="20"/>
                <w:lang w:val="es-ES"/>
              </w:rPr>
            </w:pPr>
            <w:r w:rsidRPr="00F4340A">
              <w:rPr>
                <w:rFonts w:cs="Arial"/>
                <w:b/>
                <w:sz w:val="20"/>
                <w:szCs w:val="20"/>
                <w:lang w:val="es-ES"/>
              </w:rPr>
              <w:t>Nombre del segundo estudiante</w:t>
            </w:r>
          </w:p>
          <w:p w14:paraId="4C83CEC9" w14:textId="77777777" w:rsidR="00E275A4" w:rsidRPr="00F4340A" w:rsidRDefault="00E275A4" w:rsidP="00E275A4">
            <w:pPr>
              <w:pStyle w:val="Prrafodelista"/>
              <w:spacing w:line="276" w:lineRule="auto"/>
              <w:jc w:val="both"/>
              <w:rPr>
                <w:rFonts w:cs="Arial"/>
                <w:sz w:val="20"/>
                <w:szCs w:val="20"/>
                <w:lang w:val="es-ES"/>
              </w:rPr>
            </w:pPr>
            <w:r w:rsidRPr="00F4340A">
              <w:rPr>
                <w:rFonts w:cs="Arial"/>
                <w:sz w:val="20"/>
                <w:szCs w:val="20"/>
                <w:lang w:val="es-ES"/>
              </w:rPr>
              <w:t>Firma</w:t>
            </w:r>
          </w:p>
          <w:p w14:paraId="77A0E269" w14:textId="77777777" w:rsidR="00E275A4" w:rsidRPr="00F4340A" w:rsidRDefault="00E275A4" w:rsidP="00E275A4">
            <w:pPr>
              <w:pStyle w:val="Prrafodelista"/>
              <w:spacing w:line="276" w:lineRule="auto"/>
              <w:jc w:val="both"/>
              <w:rPr>
                <w:rFonts w:cs="Arial"/>
                <w:sz w:val="20"/>
                <w:szCs w:val="20"/>
                <w:lang w:val="es-ES"/>
              </w:rPr>
            </w:pPr>
            <w:r w:rsidRPr="00F4340A">
              <w:rPr>
                <w:rFonts w:cs="Arial"/>
                <w:sz w:val="20"/>
                <w:szCs w:val="20"/>
                <w:lang w:val="es-ES"/>
              </w:rPr>
              <w:t>Fecha (</w:t>
            </w:r>
            <w:proofErr w:type="spellStart"/>
            <w:r w:rsidRPr="00F4340A">
              <w:rPr>
                <w:rFonts w:cs="Arial"/>
                <w:sz w:val="20"/>
                <w:szCs w:val="20"/>
                <w:lang w:val="es-ES"/>
              </w:rPr>
              <w:t>dd</w:t>
            </w:r>
            <w:proofErr w:type="spellEnd"/>
            <w:r w:rsidRPr="00F4340A">
              <w:rPr>
                <w:rFonts w:cs="Arial"/>
                <w:sz w:val="20"/>
                <w:szCs w:val="20"/>
                <w:lang w:val="es-ES"/>
              </w:rPr>
              <w:t>/mm/</w:t>
            </w:r>
            <w:proofErr w:type="spellStart"/>
            <w:r w:rsidRPr="00F4340A">
              <w:rPr>
                <w:rFonts w:cs="Arial"/>
                <w:sz w:val="20"/>
                <w:szCs w:val="20"/>
                <w:lang w:val="es-ES"/>
              </w:rPr>
              <w:t>aaaa</w:t>
            </w:r>
            <w:proofErr w:type="spellEnd"/>
            <w:r w:rsidRPr="00F4340A">
              <w:rPr>
                <w:rFonts w:cs="Arial"/>
                <w:sz w:val="20"/>
                <w:szCs w:val="20"/>
                <w:lang w:val="es-ES"/>
              </w:rPr>
              <w:t>)</w:t>
            </w:r>
          </w:p>
          <w:p w14:paraId="721ADDD6" w14:textId="77777777" w:rsidR="00E275A4" w:rsidRPr="00F4340A" w:rsidRDefault="00E275A4" w:rsidP="00E275A4">
            <w:pPr>
              <w:pStyle w:val="Prrafodelista"/>
              <w:numPr>
                <w:ilvl w:val="0"/>
                <w:numId w:val="12"/>
              </w:numPr>
              <w:spacing w:after="160" w:line="276" w:lineRule="auto"/>
              <w:jc w:val="both"/>
              <w:rPr>
                <w:rFonts w:cs="Arial"/>
                <w:b/>
                <w:sz w:val="20"/>
                <w:szCs w:val="20"/>
                <w:lang w:val="es-ES"/>
              </w:rPr>
            </w:pPr>
            <w:r w:rsidRPr="00F4340A">
              <w:rPr>
                <w:rFonts w:cs="Arial"/>
                <w:b/>
                <w:sz w:val="20"/>
                <w:szCs w:val="20"/>
                <w:lang w:val="es-ES"/>
              </w:rPr>
              <w:t>Nombre del tercer estudiante</w:t>
            </w:r>
          </w:p>
          <w:p w14:paraId="0BBD5926" w14:textId="77777777" w:rsidR="00E275A4" w:rsidRPr="00F4340A" w:rsidRDefault="00E275A4" w:rsidP="00E275A4">
            <w:pPr>
              <w:pStyle w:val="Prrafodelista"/>
              <w:spacing w:line="276" w:lineRule="auto"/>
              <w:jc w:val="both"/>
              <w:rPr>
                <w:rFonts w:cs="Arial"/>
                <w:sz w:val="20"/>
                <w:szCs w:val="20"/>
                <w:lang w:val="es-ES"/>
              </w:rPr>
            </w:pPr>
            <w:r w:rsidRPr="00F4340A">
              <w:rPr>
                <w:rFonts w:cs="Arial"/>
                <w:sz w:val="20"/>
                <w:szCs w:val="20"/>
                <w:lang w:val="es-ES"/>
              </w:rPr>
              <w:t>Firma</w:t>
            </w:r>
          </w:p>
          <w:p w14:paraId="7A11CAC3" w14:textId="77777777" w:rsidR="00E275A4" w:rsidRPr="00F4340A" w:rsidRDefault="00E275A4" w:rsidP="00E275A4">
            <w:pPr>
              <w:pStyle w:val="Prrafodelista"/>
              <w:spacing w:line="276" w:lineRule="auto"/>
              <w:jc w:val="both"/>
              <w:rPr>
                <w:rFonts w:cs="Arial"/>
                <w:sz w:val="20"/>
                <w:szCs w:val="20"/>
                <w:lang w:val="es-ES"/>
              </w:rPr>
            </w:pPr>
            <w:r w:rsidRPr="00F4340A">
              <w:rPr>
                <w:rFonts w:cs="Arial"/>
                <w:sz w:val="20"/>
                <w:szCs w:val="20"/>
                <w:lang w:val="es-ES"/>
              </w:rPr>
              <w:t>Fecha (</w:t>
            </w:r>
            <w:proofErr w:type="spellStart"/>
            <w:r w:rsidRPr="00F4340A">
              <w:rPr>
                <w:rFonts w:cs="Arial"/>
                <w:sz w:val="20"/>
                <w:szCs w:val="20"/>
                <w:lang w:val="es-ES"/>
              </w:rPr>
              <w:t>dd</w:t>
            </w:r>
            <w:proofErr w:type="spellEnd"/>
            <w:r w:rsidRPr="00F4340A">
              <w:rPr>
                <w:rFonts w:cs="Arial"/>
                <w:sz w:val="20"/>
                <w:szCs w:val="20"/>
                <w:lang w:val="es-ES"/>
              </w:rPr>
              <w:t>/mm/</w:t>
            </w:r>
            <w:proofErr w:type="spellStart"/>
            <w:r w:rsidRPr="00F4340A">
              <w:rPr>
                <w:rFonts w:cs="Arial"/>
                <w:sz w:val="20"/>
                <w:szCs w:val="20"/>
                <w:lang w:val="es-ES"/>
              </w:rPr>
              <w:t>aaaa</w:t>
            </w:r>
            <w:proofErr w:type="spellEnd"/>
            <w:r w:rsidRPr="00F4340A">
              <w:rPr>
                <w:rFonts w:cs="Arial"/>
                <w:sz w:val="20"/>
                <w:szCs w:val="20"/>
                <w:lang w:val="es-ES"/>
              </w:rPr>
              <w:t>)</w:t>
            </w:r>
          </w:p>
          <w:p w14:paraId="179C9161" w14:textId="77777777" w:rsidR="00E275A4" w:rsidRPr="00F4340A" w:rsidRDefault="00E275A4" w:rsidP="00E275A4">
            <w:pPr>
              <w:pStyle w:val="Prrafodelista"/>
              <w:numPr>
                <w:ilvl w:val="0"/>
                <w:numId w:val="12"/>
              </w:numPr>
              <w:spacing w:after="160" w:line="276" w:lineRule="auto"/>
              <w:jc w:val="both"/>
              <w:rPr>
                <w:rFonts w:cs="Arial"/>
                <w:b/>
                <w:sz w:val="20"/>
                <w:szCs w:val="20"/>
                <w:lang w:val="es-ES"/>
              </w:rPr>
            </w:pPr>
            <w:r w:rsidRPr="00F4340A">
              <w:rPr>
                <w:rFonts w:cs="Arial"/>
                <w:b/>
                <w:sz w:val="20"/>
                <w:szCs w:val="20"/>
                <w:lang w:val="es-ES"/>
              </w:rPr>
              <w:t>Nombre del (de la) Asesor(a)</w:t>
            </w:r>
          </w:p>
          <w:p w14:paraId="6C81F780" w14:textId="77777777" w:rsidR="00E275A4" w:rsidRPr="00F4340A" w:rsidRDefault="00E275A4" w:rsidP="00E275A4">
            <w:pPr>
              <w:pStyle w:val="Prrafodelista"/>
              <w:spacing w:line="276" w:lineRule="auto"/>
              <w:jc w:val="both"/>
              <w:rPr>
                <w:rFonts w:cs="Arial"/>
                <w:sz w:val="20"/>
                <w:szCs w:val="20"/>
                <w:lang w:val="es-ES"/>
              </w:rPr>
            </w:pPr>
            <w:r w:rsidRPr="00F4340A">
              <w:rPr>
                <w:rFonts w:cs="Arial"/>
                <w:sz w:val="20"/>
                <w:szCs w:val="20"/>
                <w:lang w:val="es-ES"/>
              </w:rPr>
              <w:t>Firma</w:t>
            </w:r>
          </w:p>
          <w:p w14:paraId="5100CB5B" w14:textId="77777777" w:rsidR="00E275A4" w:rsidRDefault="00E275A4" w:rsidP="00E275A4">
            <w:pPr>
              <w:pStyle w:val="Prrafodelista"/>
              <w:spacing w:line="276" w:lineRule="auto"/>
              <w:jc w:val="both"/>
              <w:rPr>
                <w:rFonts w:cs="Arial"/>
                <w:sz w:val="20"/>
                <w:szCs w:val="20"/>
                <w:lang w:val="es-ES"/>
              </w:rPr>
            </w:pPr>
            <w:r w:rsidRPr="00F4340A">
              <w:rPr>
                <w:rFonts w:cs="Arial"/>
                <w:sz w:val="20"/>
                <w:szCs w:val="20"/>
                <w:lang w:val="es-ES"/>
              </w:rPr>
              <w:t>Fecha (</w:t>
            </w:r>
            <w:proofErr w:type="spellStart"/>
            <w:r w:rsidRPr="00F4340A">
              <w:rPr>
                <w:rFonts w:cs="Arial"/>
                <w:sz w:val="20"/>
                <w:szCs w:val="20"/>
                <w:lang w:val="es-ES"/>
              </w:rPr>
              <w:t>dd</w:t>
            </w:r>
            <w:proofErr w:type="spellEnd"/>
            <w:r w:rsidRPr="00F4340A">
              <w:rPr>
                <w:rFonts w:cs="Arial"/>
                <w:sz w:val="20"/>
                <w:szCs w:val="20"/>
                <w:lang w:val="es-ES"/>
              </w:rPr>
              <w:t>/mm/</w:t>
            </w:r>
            <w:proofErr w:type="spellStart"/>
            <w:r w:rsidRPr="00F4340A">
              <w:rPr>
                <w:rFonts w:cs="Arial"/>
                <w:sz w:val="20"/>
                <w:szCs w:val="20"/>
                <w:lang w:val="es-ES"/>
              </w:rPr>
              <w:t>aaaa</w:t>
            </w:r>
            <w:proofErr w:type="spellEnd"/>
            <w:r w:rsidRPr="00F4340A">
              <w:rPr>
                <w:rFonts w:cs="Arial"/>
                <w:sz w:val="20"/>
                <w:szCs w:val="20"/>
                <w:lang w:val="es-ES"/>
              </w:rPr>
              <w:t>)</w:t>
            </w:r>
          </w:p>
          <w:p w14:paraId="26864497" w14:textId="77777777" w:rsidR="00E275A4" w:rsidRDefault="00E275A4" w:rsidP="00E275A4">
            <w:pPr>
              <w:pStyle w:val="Prrafodelista"/>
              <w:spacing w:line="276" w:lineRule="auto"/>
              <w:jc w:val="both"/>
              <w:rPr>
                <w:rFonts w:cs="Arial"/>
                <w:sz w:val="20"/>
                <w:szCs w:val="20"/>
                <w:lang w:val="es-ES"/>
              </w:rPr>
            </w:pPr>
          </w:p>
          <w:p w14:paraId="53652194" w14:textId="77777777" w:rsidR="00D908E2" w:rsidRPr="00E275A4" w:rsidRDefault="00D908E2" w:rsidP="00D908E2">
            <w:pPr>
              <w:spacing w:after="0"/>
              <w:rPr>
                <w:lang w:val="es-ES"/>
              </w:rPr>
            </w:pPr>
          </w:p>
        </w:tc>
      </w:tr>
    </w:tbl>
    <w:p w14:paraId="660B15AB" w14:textId="2FCA2B28" w:rsidR="00E724AD" w:rsidRPr="0003152A" w:rsidRDefault="00E724AD">
      <w:pPr>
        <w:pStyle w:val="FormNote"/>
        <w:jc w:val="both"/>
        <w:rPr>
          <w:lang w:val="es-MX"/>
        </w:rPr>
      </w:pPr>
    </w:p>
    <w:sectPr w:rsidR="00E724AD" w:rsidRPr="0003152A" w:rsidSect="00034616">
      <w:footerReference w:type="default" r:id="rId11"/>
      <w:pgSz w:w="12240" w:h="15840"/>
      <w:pgMar w:top="648" w:right="792" w:bottom="648" w:left="792" w:header="288" w:footer="288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6C5BE72" w14:textId="77777777" w:rsidR="00D04A97" w:rsidRDefault="00D04A97">
      <w:pPr>
        <w:spacing w:after="0"/>
      </w:pPr>
      <w:r>
        <w:separator/>
      </w:r>
    </w:p>
  </w:endnote>
  <w:endnote w:type="continuationSeparator" w:id="0">
    <w:p w14:paraId="57DE85F0" w14:textId="77777777" w:rsidR="00D04A97" w:rsidRDefault="00D04A97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altName w:val="Arial"/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409020205020404"/>
    <w:charset w:val="00"/>
    <w:family w:val="auto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1DCB0D" w14:textId="77777777" w:rsidR="00E724AD" w:rsidRPr="0003152A" w:rsidRDefault="00000000">
    <w:pPr>
      <w:pStyle w:val="Piedepgina"/>
      <w:jc w:val="center"/>
      <w:rPr>
        <w:lang w:val="es-MX"/>
      </w:rPr>
    </w:pPr>
    <w:r w:rsidRPr="0003152A">
      <w:rPr>
        <w:color w:val="6B7280"/>
        <w:sz w:val="14"/>
        <w:lang w:val="es-MX"/>
      </w:rPr>
      <w:t>FECI Chihuahua 2026 | Instituto de Innovación y Competitividad | Formato especial sujeto a revisión del Comité Organizador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F550A15" w14:textId="77777777" w:rsidR="00D04A97" w:rsidRDefault="00D04A97">
      <w:pPr>
        <w:spacing w:after="0"/>
      </w:pPr>
      <w:r>
        <w:separator/>
      </w:r>
    </w:p>
  </w:footnote>
  <w:footnote w:type="continuationSeparator" w:id="0">
    <w:p w14:paraId="45E9E18B" w14:textId="77777777" w:rsidR="00D04A97" w:rsidRDefault="00D04A97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FB12693A"/>
    <w:lvl w:ilvl="0">
      <w:start w:val="1"/>
      <w:numFmt w:val="decimal"/>
      <w:pStyle w:val="Listaconnmeros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38441652"/>
    <w:lvl w:ilvl="0">
      <w:start w:val="1"/>
      <w:numFmt w:val="decimal"/>
      <w:pStyle w:val="Listaconnmeros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 w15:restartNumberingAfterBreak="0">
    <w:nsid w:val="FFFFFF82"/>
    <w:multiLevelType w:val="singleLevel"/>
    <w:tmpl w:val="F3EAFDEC"/>
    <w:lvl w:ilvl="0">
      <w:start w:val="1"/>
      <w:numFmt w:val="bullet"/>
      <w:pStyle w:val="Listaconvietas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 w15:restartNumberingAfterBreak="0">
    <w:nsid w:val="FFFFFF83"/>
    <w:multiLevelType w:val="singleLevel"/>
    <w:tmpl w:val="3D1EFFD4"/>
    <w:lvl w:ilvl="0">
      <w:start w:val="1"/>
      <w:numFmt w:val="bullet"/>
      <w:pStyle w:val="Listaconvietas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 w15:restartNumberingAfterBreak="0">
    <w:nsid w:val="FFFFFF88"/>
    <w:multiLevelType w:val="singleLevel"/>
    <w:tmpl w:val="D0A62B40"/>
    <w:lvl w:ilvl="0">
      <w:start w:val="1"/>
      <w:numFmt w:val="decimal"/>
      <w:pStyle w:val="Listaconnmeros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FFFFFF89"/>
    <w:multiLevelType w:val="singleLevel"/>
    <w:tmpl w:val="29761A62"/>
    <w:lvl w:ilvl="0">
      <w:start w:val="1"/>
      <w:numFmt w:val="bullet"/>
      <w:pStyle w:val="Listaconvieta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9" w15:restartNumberingAfterBreak="0">
    <w:nsid w:val="0B2072C1"/>
    <w:multiLevelType w:val="hybridMultilevel"/>
    <w:tmpl w:val="5C70997A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F966B78"/>
    <w:multiLevelType w:val="hybridMultilevel"/>
    <w:tmpl w:val="2C9014B0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DCC7FB5"/>
    <w:multiLevelType w:val="hybridMultilevel"/>
    <w:tmpl w:val="79041018"/>
    <w:lvl w:ilvl="0" w:tplc="6EFC2AC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046835705">
    <w:abstractNumId w:val="8"/>
  </w:num>
  <w:num w:numId="2" w16cid:durableId="483475639">
    <w:abstractNumId w:val="6"/>
  </w:num>
  <w:num w:numId="3" w16cid:durableId="1484735839">
    <w:abstractNumId w:val="5"/>
  </w:num>
  <w:num w:numId="4" w16cid:durableId="1494684769">
    <w:abstractNumId w:val="4"/>
  </w:num>
  <w:num w:numId="5" w16cid:durableId="387074263">
    <w:abstractNumId w:val="7"/>
  </w:num>
  <w:num w:numId="6" w16cid:durableId="1335574904">
    <w:abstractNumId w:val="3"/>
  </w:num>
  <w:num w:numId="7" w16cid:durableId="83302987">
    <w:abstractNumId w:val="2"/>
  </w:num>
  <w:num w:numId="8" w16cid:durableId="1370298101">
    <w:abstractNumId w:val="1"/>
  </w:num>
  <w:num w:numId="9" w16cid:durableId="1111975719">
    <w:abstractNumId w:val="0"/>
  </w:num>
  <w:num w:numId="10" w16cid:durableId="1121534550">
    <w:abstractNumId w:val="10"/>
  </w:num>
  <w:num w:numId="11" w16cid:durableId="2129077825">
    <w:abstractNumId w:val="11"/>
  </w:num>
  <w:num w:numId="12" w16cid:durableId="1142886961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47730"/>
    <w:rsid w:val="0003152A"/>
    <w:rsid w:val="00034616"/>
    <w:rsid w:val="0006063C"/>
    <w:rsid w:val="000D0A48"/>
    <w:rsid w:val="00101E3C"/>
    <w:rsid w:val="0015074B"/>
    <w:rsid w:val="001B4FC6"/>
    <w:rsid w:val="0029639D"/>
    <w:rsid w:val="002A491E"/>
    <w:rsid w:val="00326F90"/>
    <w:rsid w:val="003C3B0A"/>
    <w:rsid w:val="004F1E86"/>
    <w:rsid w:val="005436E9"/>
    <w:rsid w:val="006E220E"/>
    <w:rsid w:val="007A471F"/>
    <w:rsid w:val="007A695C"/>
    <w:rsid w:val="008F793D"/>
    <w:rsid w:val="00953509"/>
    <w:rsid w:val="00AA1D8D"/>
    <w:rsid w:val="00B47730"/>
    <w:rsid w:val="00C00163"/>
    <w:rsid w:val="00C370ED"/>
    <w:rsid w:val="00CB0664"/>
    <w:rsid w:val="00CC4407"/>
    <w:rsid w:val="00D04A97"/>
    <w:rsid w:val="00D908E2"/>
    <w:rsid w:val="00E107B0"/>
    <w:rsid w:val="00E275A4"/>
    <w:rsid w:val="00E724AD"/>
    <w:rsid w:val="00EF52B8"/>
    <w:rsid w:val="00EF6687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24062061"/>
  <w14:defaultImageDpi w14:val="300"/>
  <w15:docId w15:val="{C4AD3390-3C44-4353-8EBA-4A2EDC949A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C693F"/>
    <w:pPr>
      <w:spacing w:after="60" w:line="240" w:lineRule="auto"/>
    </w:pPr>
    <w:rPr>
      <w:rFonts w:ascii="Arial" w:hAnsi="Arial"/>
      <w:color w:val="1F2937"/>
      <w:sz w:val="19"/>
    </w:rPr>
  </w:style>
  <w:style w:type="paragraph" w:styleId="Ttulo1">
    <w:name w:val="heading 1"/>
    <w:basedOn w:val="Normal"/>
    <w:next w:val="Normal"/>
    <w:link w:val="Ttulo1Car"/>
    <w:uiPriority w:val="9"/>
    <w:qFormat/>
    <w:rsid w:val="00FC693F"/>
    <w:pPr>
      <w:keepNext/>
      <w:keepLines/>
      <w:spacing w:before="120"/>
      <w:outlineLvl w:val="0"/>
    </w:pPr>
    <w:rPr>
      <w:rFonts w:asciiTheme="majorHAnsi" w:eastAsiaTheme="majorEastAsia" w:hAnsiTheme="majorHAnsi" w:cstheme="majorBidi"/>
      <w:b/>
      <w:bCs/>
      <w:color w:val="6A1B9A"/>
      <w:sz w:val="23"/>
      <w:szCs w:val="28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FC693F"/>
    <w:pPr>
      <w:keepNext/>
      <w:keepLines/>
      <w:spacing w:before="120"/>
      <w:outlineLvl w:val="1"/>
    </w:pPr>
    <w:rPr>
      <w:rFonts w:asciiTheme="majorHAnsi" w:eastAsiaTheme="majorEastAsia" w:hAnsiTheme="majorHAnsi" w:cstheme="majorBidi"/>
      <w:b/>
      <w:bCs/>
      <w:color w:val="0B4FA8"/>
      <w:sz w:val="21"/>
      <w:szCs w:val="26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E618BF"/>
    <w:pPr>
      <w:tabs>
        <w:tab w:val="center" w:pos="4680"/>
        <w:tab w:val="right" w:pos="9360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618BF"/>
  </w:style>
  <w:style w:type="paragraph" w:styleId="Piedepgina">
    <w:name w:val="footer"/>
    <w:basedOn w:val="Normal"/>
    <w:link w:val="PiedepginaCar"/>
    <w:uiPriority w:val="99"/>
    <w:unhideWhenUsed/>
    <w:rsid w:val="00E618BF"/>
    <w:pPr>
      <w:tabs>
        <w:tab w:val="center" w:pos="4680"/>
        <w:tab w:val="right" w:pos="9360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618BF"/>
  </w:style>
  <w:style w:type="paragraph" w:styleId="Sinespaciado">
    <w:name w:val="No Spacing"/>
    <w:uiPriority w:val="1"/>
    <w:qFormat/>
    <w:rsid w:val="00FC693F"/>
    <w:pPr>
      <w:spacing w:after="0" w:line="240" w:lineRule="auto"/>
    </w:pPr>
  </w:style>
  <w:style w:type="character" w:customStyle="1" w:styleId="Ttulo1Car">
    <w:name w:val="Título 1 Car"/>
    <w:basedOn w:val="Fuentedeprrafopredeter"/>
    <w:link w:val="Ttulo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Ttulo2Car">
    <w:name w:val="Título 2 Car"/>
    <w:basedOn w:val="Fuentedeprrafopredeter"/>
    <w:link w:val="Ttulo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Ttulo3Car">
    <w:name w:val="Título 3 Car"/>
    <w:basedOn w:val="Fuentedeprrafopredeter"/>
    <w:link w:val="Ttulo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tulo">
    <w:name w:val="Title"/>
    <w:basedOn w:val="Normal"/>
    <w:next w:val="Normal"/>
    <w:link w:val="TtuloCar"/>
    <w:uiPriority w:val="10"/>
    <w:qFormat/>
    <w:rsid w:val="00FC693F"/>
    <w:pPr>
      <w:pBdr>
        <w:bottom w:val="single" w:sz="8" w:space="4" w:color="4F81BD" w:themeColor="accent1"/>
      </w:pBdr>
      <w:spacing w:before="120"/>
      <w:contextualSpacing/>
    </w:pPr>
    <w:rPr>
      <w:rFonts w:asciiTheme="majorHAnsi" w:eastAsiaTheme="majorEastAsia" w:hAnsiTheme="majorHAnsi" w:cstheme="majorBidi"/>
      <w:b/>
      <w:color w:val="6A1B9A"/>
      <w:spacing w:val="5"/>
      <w:kern w:val="28"/>
      <w:sz w:val="32"/>
      <w:szCs w:val="52"/>
    </w:rPr>
  </w:style>
  <w:style w:type="character" w:customStyle="1" w:styleId="TtuloCar">
    <w:name w:val="Título Car"/>
    <w:basedOn w:val="Fuentedeprrafopredeter"/>
    <w:link w:val="Ttulo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tulo">
    <w:name w:val="Subtitle"/>
    <w:basedOn w:val="Normal"/>
    <w:next w:val="Normal"/>
    <w:link w:val="SubttuloC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tuloCar">
    <w:name w:val="Subtítulo Car"/>
    <w:basedOn w:val="Fuentedeprrafopredeter"/>
    <w:link w:val="Subttulo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Prrafodelista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Textoindependiente">
    <w:name w:val="Body Text"/>
    <w:basedOn w:val="Normal"/>
    <w:link w:val="TextoindependienteCar"/>
    <w:uiPriority w:val="99"/>
    <w:unhideWhenUsed/>
    <w:rsid w:val="00AA1D8D"/>
    <w:pPr>
      <w:spacing w:after="120"/>
    </w:pPr>
  </w:style>
  <w:style w:type="character" w:customStyle="1" w:styleId="TextoindependienteCar">
    <w:name w:val="Texto independiente Car"/>
    <w:basedOn w:val="Fuentedeprrafopredeter"/>
    <w:link w:val="Textoindependiente"/>
    <w:uiPriority w:val="99"/>
    <w:rsid w:val="00AA1D8D"/>
  </w:style>
  <w:style w:type="paragraph" w:styleId="Textoindependiente2">
    <w:name w:val="Body Text 2"/>
    <w:basedOn w:val="Normal"/>
    <w:link w:val="Textoindependiente2Car"/>
    <w:uiPriority w:val="99"/>
    <w:unhideWhenUsed/>
    <w:rsid w:val="00AA1D8D"/>
    <w:pPr>
      <w:spacing w:after="120" w:line="480" w:lineRule="auto"/>
    </w:pPr>
  </w:style>
  <w:style w:type="character" w:customStyle="1" w:styleId="Textoindependiente2Car">
    <w:name w:val="Texto independiente 2 Car"/>
    <w:basedOn w:val="Fuentedeprrafopredeter"/>
    <w:link w:val="Textoindependiente2"/>
    <w:uiPriority w:val="99"/>
    <w:rsid w:val="00AA1D8D"/>
  </w:style>
  <w:style w:type="paragraph" w:styleId="Textoindependiente3">
    <w:name w:val="Body Text 3"/>
    <w:basedOn w:val="Normal"/>
    <w:link w:val="Textoindependiente3C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Textoindependiente3Car">
    <w:name w:val="Texto independiente 3 Car"/>
    <w:basedOn w:val="Fuentedeprrafopredeter"/>
    <w:link w:val="Textoindependiente3"/>
    <w:uiPriority w:val="99"/>
    <w:rsid w:val="00AA1D8D"/>
    <w:rPr>
      <w:sz w:val="16"/>
      <w:szCs w:val="16"/>
    </w:rPr>
  </w:style>
  <w:style w:type="paragraph" w:styleId="Lista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a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a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aconvietas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aconvietas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aconvietas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aconnmeros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aconnmeros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aconnmeros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Continuarlista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Continuarlista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Continuarlista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Textomacro">
    <w:name w:val="macro"/>
    <w:link w:val="TextomacroC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TextomacroCar">
    <w:name w:val="Texto macro Car"/>
    <w:basedOn w:val="Fuentedeprrafopredeter"/>
    <w:link w:val="Textomacro"/>
    <w:uiPriority w:val="99"/>
    <w:rsid w:val="0029639D"/>
    <w:rPr>
      <w:rFonts w:ascii="Courier" w:hAnsi="Courier"/>
      <w:sz w:val="20"/>
      <w:szCs w:val="20"/>
    </w:rPr>
  </w:style>
  <w:style w:type="paragraph" w:styleId="Cita">
    <w:name w:val="Quote"/>
    <w:basedOn w:val="Normal"/>
    <w:next w:val="Normal"/>
    <w:link w:val="CitaCar"/>
    <w:uiPriority w:val="29"/>
    <w:qFormat/>
    <w:rsid w:val="00FC693F"/>
    <w:rPr>
      <w:i/>
      <w:iCs/>
      <w:color w:val="000000" w:themeColor="text1"/>
    </w:rPr>
  </w:style>
  <w:style w:type="character" w:customStyle="1" w:styleId="CitaCar">
    <w:name w:val="Cita Car"/>
    <w:basedOn w:val="Fuentedeprrafopredeter"/>
    <w:link w:val="Cita"/>
    <w:uiPriority w:val="29"/>
    <w:rsid w:val="00FC693F"/>
    <w:rPr>
      <w:i/>
      <w:iCs/>
      <w:color w:val="000000" w:themeColor="text1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Descripcin">
    <w:name w:val="caption"/>
    <w:basedOn w:val="Normal"/>
    <w:next w:val="Normal"/>
    <w:uiPriority w:val="35"/>
    <w:semiHidden/>
    <w:unhideWhenUsed/>
    <w:qFormat/>
    <w:rsid w:val="00FC693F"/>
    <w:rPr>
      <w:b/>
      <w:bCs/>
      <w:color w:val="4F81BD" w:themeColor="accent1"/>
      <w:sz w:val="18"/>
      <w:szCs w:val="18"/>
    </w:rPr>
  </w:style>
  <w:style w:type="character" w:styleId="Fuerte">
    <w:name w:val="Strong"/>
    <w:basedOn w:val="Fuentedeprrafopredeter"/>
    <w:uiPriority w:val="22"/>
    <w:qFormat/>
    <w:rsid w:val="00FC693F"/>
    <w:rPr>
      <w:b/>
      <w:bCs/>
    </w:rPr>
  </w:style>
  <w:style w:type="character" w:styleId="nfasis">
    <w:name w:val="Emphasis"/>
    <w:basedOn w:val="Fuentedeprrafopredeter"/>
    <w:uiPriority w:val="20"/>
    <w:qFormat/>
    <w:rsid w:val="00FC693F"/>
    <w:rPr>
      <w:i/>
      <w:iCs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FC693F"/>
    <w:rPr>
      <w:b/>
      <w:bCs/>
      <w:i/>
      <w:iCs/>
      <w:color w:val="4F81BD" w:themeColor="accent1"/>
    </w:rPr>
  </w:style>
  <w:style w:type="character" w:styleId="nfasissutil">
    <w:name w:val="Subtle Emphasis"/>
    <w:basedOn w:val="Fuentedeprrafopredeter"/>
    <w:uiPriority w:val="19"/>
    <w:qFormat/>
    <w:rsid w:val="00FC693F"/>
    <w:rPr>
      <w:i/>
      <w:iCs/>
      <w:color w:val="808080" w:themeColor="text1" w:themeTint="7F"/>
    </w:rPr>
  </w:style>
  <w:style w:type="character" w:styleId="nfasisintenso">
    <w:name w:val="Intense Emphasis"/>
    <w:basedOn w:val="Fuentedeprrafopredeter"/>
    <w:uiPriority w:val="21"/>
    <w:qFormat/>
    <w:rsid w:val="00FC693F"/>
    <w:rPr>
      <w:b/>
      <w:bCs/>
      <w:i/>
      <w:iCs/>
      <w:color w:val="4F81BD" w:themeColor="accent1"/>
    </w:rPr>
  </w:style>
  <w:style w:type="character" w:styleId="Referenciasutil">
    <w:name w:val="Subtle Reference"/>
    <w:basedOn w:val="Fuentedeprrafopredeter"/>
    <w:uiPriority w:val="31"/>
    <w:qFormat/>
    <w:rsid w:val="00FC693F"/>
    <w:rPr>
      <w:smallCaps/>
      <w:color w:val="C0504D" w:themeColor="accent2"/>
      <w:u w:val="single"/>
    </w:rPr>
  </w:style>
  <w:style w:type="character" w:styleId="Referenciaintensa">
    <w:name w:val="Intense Reference"/>
    <w:basedOn w:val="Fuentedeprrafopredeter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Ttulodellibro">
    <w:name w:val="Book Title"/>
    <w:basedOn w:val="Fuentedeprrafopredeter"/>
    <w:uiPriority w:val="33"/>
    <w:qFormat/>
    <w:rsid w:val="00FC693F"/>
    <w:rPr>
      <w:b/>
      <w:bCs/>
      <w:smallCaps/>
      <w:spacing w:val="5"/>
    </w:rPr>
  </w:style>
  <w:style w:type="paragraph" w:styleId="TtuloTDC">
    <w:name w:val="TOC Heading"/>
    <w:basedOn w:val="Ttulo1"/>
    <w:next w:val="Normal"/>
    <w:uiPriority w:val="39"/>
    <w:semiHidden/>
    <w:unhideWhenUsed/>
    <w:qFormat/>
    <w:rsid w:val="00FC693F"/>
    <w:pPr>
      <w:outlineLvl w:val="9"/>
    </w:pPr>
  </w:style>
  <w:style w:type="table" w:styleId="Tablaconcuadrcula">
    <w:name w:val="Table Grid"/>
    <w:basedOn w:val="Tablanormal"/>
    <w:uiPriority w:val="3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Sombreadoclaro">
    <w:name w:val="Light Shading"/>
    <w:basedOn w:val="Tabla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Sombreadoclaro-nfasis1">
    <w:name w:val="Light Shading Accent 1"/>
    <w:basedOn w:val="Tabla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Sombreadoclaro-nfasis2">
    <w:name w:val="Light Shading Accent 2"/>
    <w:basedOn w:val="Tabla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Sombreadoclaro-nfasis3">
    <w:name w:val="Light Shading Accent 3"/>
    <w:basedOn w:val="Tabla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Sombreadoclaro-nfasis4">
    <w:name w:val="Light Shading Accent 4"/>
    <w:basedOn w:val="Tabla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Sombreadoclaro-nfasis5">
    <w:name w:val="Light Shading Accent 5"/>
    <w:basedOn w:val="Tabla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Sombreadoclaro-nfasis6">
    <w:name w:val="Light Shading Accent 6"/>
    <w:basedOn w:val="Tabla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staclara">
    <w:name w:val="Light List"/>
    <w:basedOn w:val="Tabla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staclara-nfasis1">
    <w:name w:val="Light List Accent 1"/>
    <w:basedOn w:val="Tabla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staclara-nfasis2">
    <w:name w:val="Light List Accent 2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staclara-nfasis3">
    <w:name w:val="Light List Accent 3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staclara-nfasis4">
    <w:name w:val="Light List Accent 4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staclara-nfasis5">
    <w:name w:val="Light List Accent 5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staclara-nfasis6">
    <w:name w:val="Light List Accent 6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Cuadrculaclara">
    <w:name w:val="Light Grid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Cuadrculaclara-nfasis1">
    <w:name w:val="Light Grid Accent 1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Cuadrculaclara-nfasis2">
    <w:name w:val="Light Grid Accent 2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Cuadrculaclara-nfasis3">
    <w:name w:val="Light Grid Accent 3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Cuadrculaclara-nfasis4">
    <w:name w:val="Light Grid Accent 4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Cuadrculaclara-nfasis5">
    <w:name w:val="Light Grid Accent 5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Cuadrculaclara-nfasis6">
    <w:name w:val="Light Grid Accent 6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Sombreadomedio1">
    <w:name w:val="Medium Shading 1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1">
    <w:name w:val="Medium Shading 1 Accent 1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2">
    <w:name w:val="Medium Shading 1 Accent 2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3">
    <w:name w:val="Medium Shading 1 Accent 3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4">
    <w:name w:val="Medium Shading 1 Accent 4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5">
    <w:name w:val="Medium Shading 1 Accent 5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6">
    <w:name w:val="Medium Shading 1 Accent 6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2">
    <w:name w:val="Medium Shading 2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1">
    <w:name w:val="Medium Shading 2 Accent 1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2">
    <w:name w:val="Medium Shading 2 Accent 2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3">
    <w:name w:val="Medium Shading 2 Accent 3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4">
    <w:name w:val="Medium Shading 2 Accent 4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5">
    <w:name w:val="Medium Shading 2 Accent 5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6">
    <w:name w:val="Medium Shading 2 Accent 6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Listamedia1">
    <w:name w:val="Medium List 1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Listamedia1-nfasis1">
    <w:name w:val="Medium List 1 Accent 1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Listamedia1-nfasis2">
    <w:name w:val="Medium List 1 Accent 2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Listamedia1-nfasis3">
    <w:name w:val="Medium List 1 Accent 3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Listamedia1-nfasis4">
    <w:name w:val="Medium List 1 Accent 4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Listamedia1-nfasis5">
    <w:name w:val="Medium List 1 Accent 5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Listamedia1-nfasis6">
    <w:name w:val="Medium List 1 Accent 6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Listamedia2">
    <w:name w:val="Medium List 2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1">
    <w:name w:val="Medium List 2 Accent 1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2">
    <w:name w:val="Medium List 2 Accent 2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3">
    <w:name w:val="Medium List 2 Accent 3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4">
    <w:name w:val="Medium List 2 Accent 4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5">
    <w:name w:val="Medium List 2 Accent 5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6">
    <w:name w:val="Medium List 2 Accent 6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Cuadrculamedia1">
    <w:name w:val="Medium Grid 1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uadrculamedia1-nfasis1">
    <w:name w:val="Medium Grid 1 Accent 1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uadrculamedia1-nfasis2">
    <w:name w:val="Medium Grid 1 Accent 2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uadrculamedia1-nfasis3">
    <w:name w:val="Medium Grid 1 Accent 3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uadrculamedia1-nfasis4">
    <w:name w:val="Medium Grid 1 Accent 4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uadrculamedia1-nfasis5">
    <w:name w:val="Medium Grid 1 Accent 5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uadrculamedia1-nfasis6">
    <w:name w:val="Medium Grid 1 Accent 6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Cuadrculamedia2">
    <w:name w:val="Medium Grid 2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1">
    <w:name w:val="Medium Grid 2 Accent 1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2">
    <w:name w:val="Medium Grid 2 Accent 2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3">
    <w:name w:val="Medium Grid 2 Accent 3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4">
    <w:name w:val="Medium Grid 2 Accent 4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5">
    <w:name w:val="Medium Grid 2 Accent 5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6">
    <w:name w:val="Medium Grid 2 Accent 6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3">
    <w:name w:val="Medium Grid 3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Cuadrculamedia3-nfasis1">
    <w:name w:val="Medium Grid 3 Accent 1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Cuadrculamedia3-nfasis2">
    <w:name w:val="Medium Grid 3 Accent 2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Cuadrculamedia3-nfasis3">
    <w:name w:val="Medium Grid 3 Accent 3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Cuadrculamedia3-nfasis4">
    <w:name w:val="Medium Grid 3 Accent 4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Cuadrculamedia3-nfasis5">
    <w:name w:val="Medium Grid 3 Accent 5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Cuadrculamedia3-nfasis6">
    <w:name w:val="Medium Grid 3 Accent 6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Listaoscura">
    <w:name w:val="Dark List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Listaoscura-nfasis1">
    <w:name w:val="Dark List Accent 1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Listaoscura-nfasis2">
    <w:name w:val="Dark List Accent 2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Listaoscura-nfasis3">
    <w:name w:val="Dark List Accent 3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Listaoscura-nfasis4">
    <w:name w:val="Dark List Accent 4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Listaoscura-nfasis5">
    <w:name w:val="Dark List Accent 5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Listaoscura-nfasis6">
    <w:name w:val="Dark List Accent 6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Sombreadovistoso">
    <w:name w:val="Colorful Shading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1">
    <w:name w:val="Colorful Shading Accent 1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2">
    <w:name w:val="Colorful Shading Accent 2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3">
    <w:name w:val="Colorful Shading Accent 3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Sombreadovistoso-nfasis4">
    <w:name w:val="Colorful Shading Accent 4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5">
    <w:name w:val="Colorful Shading Accent 5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6">
    <w:name w:val="Colorful Shading Accent 6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Listavistosa">
    <w:name w:val="Colorful List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avistosa-nfasis1">
    <w:name w:val="Colorful List Accent 1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Listavistosa-nfasis2">
    <w:name w:val="Colorful List Accent 2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Listavistosa-nfasis3">
    <w:name w:val="Colorful List Accent 3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Listavistosa-nfasis4">
    <w:name w:val="Colorful List Accent 4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Listavistosa-nfasis5">
    <w:name w:val="Colorful List Accent 5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Listavistosa-nfasis6">
    <w:name w:val="Colorful List Accent 6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uadrculavistosa">
    <w:name w:val="Colorful Grid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uadrculavistosa-nfasis1">
    <w:name w:val="Colorful Grid Accent 1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uadrculavistosa-nfasis2">
    <w:name w:val="Colorful Grid Accent 2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uadrculavistosa-nfasis3">
    <w:name w:val="Colorful Grid Accent 3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uadrculavistosa-nfasis4">
    <w:name w:val="Colorful Grid Accent 4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uadrculavistosa-nfasis5">
    <w:name w:val="Colorful Grid Accent 5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uadrculavistosa-nfasis6">
    <w:name w:val="Colorful Grid Accent 6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paragraph" w:customStyle="1" w:styleId="FormNote">
    <w:name w:val="Form Note"/>
    <w:pPr>
      <w:spacing w:after="60"/>
    </w:pPr>
    <w:rPr>
      <w:rFonts w:ascii="Arial" w:hAnsi="Arial"/>
      <w:color w:val="4B5563"/>
      <w:sz w:val="16"/>
    </w:rPr>
  </w:style>
  <w:style w:type="table" w:customStyle="1" w:styleId="Tablaconcuadrcula1">
    <w:name w:val="Tabla con cuadrícula1"/>
    <w:basedOn w:val="Tablanormal"/>
    <w:next w:val="Tablaconcuadrcula"/>
    <w:uiPriority w:val="39"/>
    <w:rsid w:val="00C370ED"/>
    <w:pPr>
      <w:spacing w:after="0" w:line="240" w:lineRule="auto"/>
    </w:pPr>
    <w:rPr>
      <w:rFonts w:eastAsiaTheme="minorHAnsi"/>
      <w:lang w:val="es-MX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2</Pages>
  <Words>419</Words>
  <Characters>2310</Characters>
  <Application>Microsoft Office Word</Application>
  <DocSecurity>0</DocSecurity>
  <Lines>19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2724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>Gabriela Miranda</cp:lastModifiedBy>
  <cp:revision>21</cp:revision>
  <dcterms:created xsi:type="dcterms:W3CDTF">2013-12-23T23:15:00Z</dcterms:created>
  <dcterms:modified xsi:type="dcterms:W3CDTF">2026-09-03T22:02:00Z</dcterms:modified>
  <cp:category/>
</cp:coreProperties>
</file>